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4F2" w:rsidRPr="00365321" w:rsidRDefault="003614F2" w:rsidP="003614F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614F2" w:rsidRPr="00365321" w:rsidRDefault="003614F2" w:rsidP="003614F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614F2" w:rsidRPr="00365321" w:rsidRDefault="003614F2" w:rsidP="003614F2">
      <w:pPr>
        <w:spacing w:before="0" w:beforeAutospacing="0" w:after="0" w:afterAutospacing="0"/>
        <w:jc w:val="center"/>
        <w:rPr>
          <w:sz w:val="28"/>
          <w:szCs w:val="28"/>
        </w:rPr>
      </w:pPr>
      <w:r w:rsidRPr="00365321">
        <w:rPr>
          <w:b/>
          <w:sz w:val="28"/>
          <w:szCs w:val="28"/>
        </w:rPr>
        <w:t>(АНО ВО ОУЭП)</w:t>
      </w:r>
    </w:p>
    <w:p w:rsidR="003614F2" w:rsidRPr="00365321" w:rsidRDefault="003614F2" w:rsidP="003614F2">
      <w:pPr>
        <w:tabs>
          <w:tab w:val="left" w:pos="900"/>
          <w:tab w:val="left" w:pos="1080"/>
        </w:tabs>
        <w:suppressAutoHyphens/>
        <w:spacing w:before="0" w:beforeAutospacing="0" w:after="0" w:afterAutospacing="0"/>
        <w:ind w:firstLine="709"/>
        <w:jc w:val="both"/>
        <w:rPr>
          <w:b/>
          <w:sz w:val="20"/>
          <w:szCs w:val="20"/>
        </w:rPr>
      </w:pPr>
    </w:p>
    <w:p w:rsidR="003614F2" w:rsidRPr="00365321" w:rsidRDefault="003614F2" w:rsidP="003614F2">
      <w:pPr>
        <w:tabs>
          <w:tab w:val="left" w:pos="900"/>
          <w:tab w:val="left" w:pos="1080"/>
        </w:tabs>
        <w:suppressAutoHyphens/>
        <w:spacing w:before="0" w:beforeAutospacing="0" w:after="0" w:afterAutospacing="0"/>
        <w:ind w:firstLine="709"/>
        <w:jc w:val="both"/>
        <w:rPr>
          <w:b/>
          <w:sz w:val="20"/>
          <w:szCs w:val="20"/>
        </w:rPr>
      </w:pPr>
    </w:p>
    <w:p w:rsidR="003614F2" w:rsidRPr="00365321" w:rsidRDefault="003614F2" w:rsidP="003614F2">
      <w:pPr>
        <w:tabs>
          <w:tab w:val="left" w:pos="900"/>
          <w:tab w:val="left" w:pos="1080"/>
        </w:tabs>
        <w:suppressAutoHyphens/>
        <w:spacing w:before="0" w:beforeAutospacing="0" w:after="0" w:afterAutospacing="0"/>
        <w:ind w:firstLine="709"/>
        <w:jc w:val="both"/>
        <w:rPr>
          <w:b/>
          <w:sz w:val="20"/>
          <w:szCs w:val="20"/>
        </w:rPr>
      </w:pPr>
    </w:p>
    <w:p w:rsidR="003614F2" w:rsidRPr="00365321" w:rsidRDefault="003614F2" w:rsidP="003614F2">
      <w:pPr>
        <w:tabs>
          <w:tab w:val="left" w:pos="900"/>
          <w:tab w:val="left" w:pos="1080"/>
        </w:tabs>
        <w:suppressAutoHyphens/>
        <w:spacing w:before="0" w:beforeAutospacing="0" w:after="0" w:afterAutospacing="0"/>
        <w:ind w:firstLine="709"/>
        <w:jc w:val="both"/>
        <w:rPr>
          <w:b/>
          <w:sz w:val="20"/>
          <w:szCs w:val="20"/>
        </w:rPr>
      </w:pPr>
    </w:p>
    <w:p w:rsidR="003614F2" w:rsidRPr="000C11EC" w:rsidRDefault="003614F2" w:rsidP="003614F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614F2" w:rsidRPr="000C11EC" w:rsidRDefault="003614F2" w:rsidP="003614F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614F2" w:rsidRPr="000C11EC" w:rsidRDefault="003614F2" w:rsidP="003614F2">
      <w:pPr>
        <w:tabs>
          <w:tab w:val="left" w:pos="900"/>
          <w:tab w:val="left" w:pos="1080"/>
        </w:tabs>
        <w:suppressAutoHyphens/>
        <w:spacing w:before="0" w:beforeAutospacing="0" w:after="0" w:afterAutospacing="0"/>
        <w:ind w:firstLine="709"/>
        <w:jc w:val="right"/>
        <w:rPr>
          <w:sz w:val="20"/>
          <w:szCs w:val="20"/>
        </w:rPr>
      </w:pPr>
    </w:p>
    <w:p w:rsidR="003614F2" w:rsidRPr="000C11EC" w:rsidRDefault="003614F2" w:rsidP="003614F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614F2" w:rsidRPr="000C11EC" w:rsidRDefault="003614F2" w:rsidP="003614F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614F2" w:rsidRPr="000C11EC" w:rsidRDefault="003614F2" w:rsidP="003614F2">
      <w:pPr>
        <w:tabs>
          <w:tab w:val="left" w:pos="900"/>
          <w:tab w:val="left" w:pos="1080"/>
        </w:tabs>
        <w:suppressAutoHyphens/>
        <w:spacing w:before="0" w:beforeAutospacing="0" w:after="0" w:afterAutospacing="0"/>
        <w:ind w:firstLine="709"/>
        <w:jc w:val="right"/>
        <w:rPr>
          <w:sz w:val="20"/>
          <w:szCs w:val="20"/>
        </w:rPr>
      </w:pPr>
    </w:p>
    <w:p w:rsidR="003614F2" w:rsidRPr="000C11EC" w:rsidRDefault="003614F2" w:rsidP="003614F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614F2" w:rsidRPr="000C11EC" w:rsidRDefault="003614F2" w:rsidP="003614F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center"/>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AB37CB" w:rsidRPr="00365321" w:rsidRDefault="00AB37CB" w:rsidP="00AB37CB">
      <w:pPr>
        <w:tabs>
          <w:tab w:val="left" w:pos="900"/>
          <w:tab w:val="left" w:pos="1080"/>
        </w:tabs>
        <w:suppressAutoHyphens/>
        <w:spacing w:before="0" w:beforeAutospacing="0" w:after="0" w:afterAutospacing="0"/>
        <w:ind w:firstLine="709"/>
        <w:jc w:val="center"/>
        <w:rPr>
          <w:b/>
        </w:rPr>
      </w:pPr>
    </w:p>
    <w:p w:rsidR="00AB37CB" w:rsidRPr="00365321" w:rsidRDefault="00AB37CB" w:rsidP="00AB37CB">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AB37CB" w:rsidRPr="00365321" w:rsidRDefault="00AB37CB" w:rsidP="00AB37CB">
      <w:pPr>
        <w:tabs>
          <w:tab w:val="left" w:pos="900"/>
          <w:tab w:val="left" w:pos="1080"/>
        </w:tabs>
        <w:suppressAutoHyphens/>
        <w:spacing w:before="0" w:beforeAutospacing="0" w:after="0" w:afterAutospacing="0"/>
        <w:ind w:firstLine="709"/>
        <w:jc w:val="center"/>
        <w:rPr>
          <w:b/>
        </w:rPr>
      </w:pPr>
    </w:p>
    <w:p w:rsidR="00AB37CB" w:rsidRPr="00365321" w:rsidRDefault="00AB37CB" w:rsidP="00AB37CB">
      <w:pPr>
        <w:tabs>
          <w:tab w:val="left" w:pos="900"/>
          <w:tab w:val="left" w:pos="1080"/>
        </w:tabs>
        <w:suppressAutoHyphens/>
        <w:spacing w:before="0" w:beforeAutospacing="0" w:after="0" w:afterAutospacing="0"/>
        <w:ind w:firstLine="709"/>
        <w:jc w:val="center"/>
      </w:pPr>
      <w:r w:rsidRPr="00365321">
        <w:t>Наименование дисциплины ФТД.03 Организация волонтерской деятельности</w:t>
      </w:r>
    </w:p>
    <w:p w:rsidR="00AB37CB" w:rsidRPr="00365321" w:rsidRDefault="00F56F43" w:rsidP="00AB37CB">
      <w:pPr>
        <w:tabs>
          <w:tab w:val="left" w:pos="900"/>
          <w:tab w:val="left" w:pos="1080"/>
        </w:tabs>
        <w:suppressAutoHyphens/>
        <w:spacing w:before="0" w:beforeAutospacing="0" w:after="0" w:afterAutospacing="0"/>
        <w:ind w:firstLine="709"/>
        <w:jc w:val="center"/>
      </w:pPr>
      <w:r>
        <w:t xml:space="preserve">Образовательная программа </w:t>
      </w:r>
      <w:r w:rsidR="00AB37CB" w:rsidRPr="00365321">
        <w:t>направления подготовки</w:t>
      </w:r>
    </w:p>
    <w:p w:rsidR="00AB37CB" w:rsidRPr="00365321" w:rsidRDefault="00AB37CB" w:rsidP="00AB37CB">
      <w:pPr>
        <w:tabs>
          <w:tab w:val="left" w:pos="900"/>
          <w:tab w:val="left" w:pos="1080"/>
        </w:tabs>
        <w:suppressAutoHyphens/>
        <w:spacing w:before="0" w:beforeAutospacing="0" w:after="0" w:afterAutospacing="0"/>
        <w:ind w:firstLine="709"/>
        <w:jc w:val="center"/>
      </w:pPr>
      <w:r w:rsidRPr="00365321">
        <w:t>40.03.01 «Юриспруденция»</w:t>
      </w:r>
    </w:p>
    <w:p w:rsidR="00AB37CB" w:rsidRPr="00365321" w:rsidRDefault="00AB37CB" w:rsidP="00AB37CB">
      <w:pPr>
        <w:tabs>
          <w:tab w:val="left" w:pos="900"/>
          <w:tab w:val="left" w:pos="1080"/>
        </w:tabs>
        <w:suppressAutoHyphens/>
        <w:spacing w:before="0" w:beforeAutospacing="0" w:after="0" w:afterAutospacing="0"/>
        <w:ind w:firstLine="709"/>
        <w:jc w:val="center"/>
      </w:pPr>
      <w:r w:rsidRPr="00365321">
        <w:t>направленность (профиль): «Гражданско-правовая»</w:t>
      </w:r>
    </w:p>
    <w:p w:rsidR="00AB37CB" w:rsidRPr="00365321" w:rsidRDefault="00AB37CB" w:rsidP="00AB37CB">
      <w:pPr>
        <w:tabs>
          <w:tab w:val="left" w:pos="900"/>
          <w:tab w:val="left" w:pos="1080"/>
        </w:tabs>
        <w:suppressAutoHyphens/>
        <w:spacing w:before="0" w:beforeAutospacing="0" w:after="0" w:afterAutospacing="0"/>
        <w:ind w:firstLine="709"/>
        <w:jc w:val="center"/>
      </w:pPr>
    </w:p>
    <w:p w:rsidR="00AB37CB" w:rsidRPr="00365321" w:rsidRDefault="00AB37CB" w:rsidP="00AB37CB">
      <w:pPr>
        <w:tabs>
          <w:tab w:val="left" w:pos="900"/>
          <w:tab w:val="left" w:pos="1080"/>
        </w:tabs>
        <w:suppressAutoHyphens/>
        <w:spacing w:before="0" w:beforeAutospacing="0" w:after="0" w:afterAutospacing="0"/>
        <w:ind w:firstLine="709"/>
        <w:rPr>
          <w:b/>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3614F2" w:rsidP="00AB37CB">
      <w:pPr>
        <w:spacing w:before="0" w:beforeAutospacing="0" w:after="0" w:afterAutospacing="0"/>
        <w:jc w:val="right"/>
        <w:rPr>
          <w:sz w:val="20"/>
          <w:szCs w:val="20"/>
        </w:rPr>
      </w:pPr>
      <w:r>
        <w:rPr>
          <w:sz w:val="20"/>
          <w:szCs w:val="20"/>
        </w:rPr>
        <w:t xml:space="preserve"> </w:t>
      </w:r>
    </w:p>
    <w:p w:rsidR="00AB37CB" w:rsidRPr="00365321" w:rsidRDefault="00AB37CB" w:rsidP="00AB37CB">
      <w:pPr>
        <w:tabs>
          <w:tab w:val="left" w:pos="900"/>
          <w:tab w:val="left" w:pos="1080"/>
        </w:tabs>
        <w:suppressAutoHyphens/>
        <w:spacing w:before="0" w:beforeAutospacing="0" w:after="0" w:afterAutospacing="0"/>
        <w:ind w:firstLine="709"/>
        <w:jc w:val="right"/>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rPr>
          <w:sz w:val="20"/>
          <w:szCs w:val="20"/>
        </w:rPr>
      </w:pPr>
    </w:p>
    <w:p w:rsidR="00AB37CB" w:rsidRPr="00365321" w:rsidRDefault="00AB37CB" w:rsidP="00AB37CB">
      <w:pPr>
        <w:tabs>
          <w:tab w:val="left" w:pos="900"/>
          <w:tab w:val="left" w:pos="1080"/>
        </w:tabs>
        <w:suppressAutoHyphens/>
        <w:spacing w:before="0" w:beforeAutospacing="0" w:after="0" w:afterAutospacing="0"/>
        <w:ind w:firstLine="709"/>
        <w:rPr>
          <w:sz w:val="20"/>
          <w:szCs w:val="20"/>
        </w:rPr>
      </w:pPr>
    </w:p>
    <w:p w:rsidR="00AB37CB" w:rsidRPr="00365321" w:rsidRDefault="00F56F43" w:rsidP="00AB37CB">
      <w:pPr>
        <w:tabs>
          <w:tab w:val="left" w:pos="900"/>
          <w:tab w:val="left" w:pos="1080"/>
        </w:tabs>
        <w:suppressAutoHyphens/>
        <w:spacing w:before="0" w:beforeAutospacing="0" w:after="0" w:afterAutospacing="0"/>
        <w:rPr>
          <w:u w:val="single"/>
        </w:rPr>
      </w:pPr>
      <w:r>
        <w:t>Квалификация</w:t>
      </w:r>
      <w:r w:rsidR="00AB37CB" w:rsidRPr="00365321">
        <w:t xml:space="preserve"> - </w:t>
      </w:r>
      <w:r w:rsidR="00AB37CB" w:rsidRPr="00F56F43">
        <w:t>бакалавр</w:t>
      </w:r>
    </w:p>
    <w:p w:rsidR="00AB37CB" w:rsidRPr="00365321" w:rsidRDefault="00AB37CB" w:rsidP="00AB37CB">
      <w:pPr>
        <w:tabs>
          <w:tab w:val="left" w:pos="900"/>
          <w:tab w:val="left" w:pos="1080"/>
        </w:tabs>
        <w:suppressAutoHyphens/>
        <w:spacing w:before="0" w:beforeAutospacing="0" w:after="0" w:afterAutospacing="0"/>
        <w:ind w:firstLine="709"/>
        <w:rPr>
          <w:sz w:val="20"/>
          <w:szCs w:val="20"/>
          <w:u w:val="single"/>
        </w:rPr>
      </w:pPr>
    </w:p>
    <w:p w:rsidR="00AB37CB" w:rsidRPr="00365321" w:rsidRDefault="00AB37CB" w:rsidP="00AB37CB">
      <w:pPr>
        <w:tabs>
          <w:tab w:val="left" w:pos="900"/>
          <w:tab w:val="left" w:pos="1080"/>
        </w:tabs>
        <w:suppressAutoHyphens/>
        <w:spacing w:before="0" w:beforeAutospacing="0" w:after="0" w:afterAutospacing="0"/>
        <w:ind w:firstLine="709"/>
        <w:rPr>
          <w:sz w:val="20"/>
          <w:szCs w:val="20"/>
          <w:u w:val="single"/>
        </w:rPr>
      </w:pPr>
    </w:p>
    <w:p w:rsidR="00AB37CB" w:rsidRPr="00365321" w:rsidRDefault="00AB37CB" w:rsidP="00AB37CB">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AB37CB" w:rsidRPr="00365321" w:rsidRDefault="00AB37CB" w:rsidP="00AB37CB">
      <w:pPr>
        <w:tabs>
          <w:tab w:val="left" w:pos="900"/>
          <w:tab w:val="left" w:pos="1080"/>
        </w:tabs>
        <w:suppressAutoHyphens/>
        <w:spacing w:before="0" w:beforeAutospacing="0" w:after="0" w:afterAutospacing="0"/>
        <w:rPr>
          <w:sz w:val="20"/>
          <w:szCs w:val="20"/>
          <w:u w:val="single"/>
        </w:rPr>
      </w:pPr>
      <w:proofErr w:type="spellStart"/>
      <w:r w:rsidRPr="00365321">
        <w:rPr>
          <w:sz w:val="20"/>
          <w:szCs w:val="20"/>
        </w:rPr>
        <w:t>Масягин</w:t>
      </w:r>
      <w:proofErr w:type="spellEnd"/>
      <w:r w:rsidRPr="00365321">
        <w:rPr>
          <w:sz w:val="20"/>
          <w:szCs w:val="20"/>
        </w:rPr>
        <w:t xml:space="preserve"> В.П., </w:t>
      </w:r>
      <w:proofErr w:type="spellStart"/>
      <w:r w:rsidRPr="00365321">
        <w:rPr>
          <w:sz w:val="20"/>
          <w:szCs w:val="20"/>
        </w:rPr>
        <w:t>д.пед.н</w:t>
      </w:r>
      <w:proofErr w:type="spellEnd"/>
      <w:r w:rsidRPr="00365321">
        <w:rPr>
          <w:sz w:val="20"/>
          <w:szCs w:val="20"/>
        </w:rPr>
        <w:t>., проф.</w:t>
      </w:r>
    </w:p>
    <w:p w:rsidR="00AB37CB" w:rsidRPr="00365321" w:rsidRDefault="00AB37CB" w:rsidP="00AB37CB">
      <w:pPr>
        <w:tabs>
          <w:tab w:val="left" w:pos="900"/>
          <w:tab w:val="left" w:pos="1080"/>
        </w:tabs>
        <w:suppressAutoHyphens/>
        <w:spacing w:before="0" w:beforeAutospacing="0" w:after="0" w:afterAutospacing="0"/>
        <w:ind w:firstLine="709"/>
        <w:rPr>
          <w:sz w:val="20"/>
          <w:szCs w:val="20"/>
          <w:u w:val="single"/>
        </w:rPr>
      </w:pPr>
    </w:p>
    <w:p w:rsidR="00AB37CB" w:rsidRPr="00365321" w:rsidRDefault="00AB37CB" w:rsidP="00AB37CB">
      <w:pPr>
        <w:tabs>
          <w:tab w:val="left" w:pos="900"/>
          <w:tab w:val="left" w:pos="1080"/>
        </w:tabs>
        <w:suppressAutoHyphens/>
        <w:spacing w:before="0" w:beforeAutospacing="0" w:after="0" w:afterAutospacing="0"/>
        <w:ind w:firstLine="709"/>
        <w:rPr>
          <w:sz w:val="20"/>
          <w:szCs w:val="20"/>
          <w:u w:val="single"/>
        </w:rPr>
      </w:pPr>
    </w:p>
    <w:p w:rsidR="00AB37CB" w:rsidRPr="00365321" w:rsidRDefault="00AB37CB" w:rsidP="00AB37CB">
      <w:pPr>
        <w:tabs>
          <w:tab w:val="left" w:pos="900"/>
          <w:tab w:val="left" w:pos="1080"/>
        </w:tabs>
        <w:suppressAutoHyphens/>
        <w:spacing w:before="0" w:beforeAutospacing="0" w:after="0" w:afterAutospacing="0"/>
        <w:ind w:firstLine="709"/>
        <w:rPr>
          <w:sz w:val="20"/>
          <w:szCs w:val="20"/>
          <w:u w:val="single"/>
        </w:rPr>
      </w:pPr>
    </w:p>
    <w:p w:rsidR="00AB37CB" w:rsidRPr="00365321" w:rsidRDefault="00AB37CB" w:rsidP="00AB37CB">
      <w:pPr>
        <w:tabs>
          <w:tab w:val="left" w:pos="900"/>
          <w:tab w:val="left" w:pos="1080"/>
        </w:tabs>
        <w:suppressAutoHyphens/>
        <w:spacing w:before="0" w:beforeAutospacing="0" w:after="0" w:afterAutospacing="0"/>
        <w:ind w:firstLine="709"/>
        <w:rPr>
          <w:sz w:val="20"/>
          <w:szCs w:val="20"/>
          <w:u w:val="single"/>
        </w:rPr>
      </w:pPr>
    </w:p>
    <w:p w:rsidR="003614F2" w:rsidRDefault="00CB27EC" w:rsidP="00AB37CB">
      <w:pPr>
        <w:spacing w:before="0" w:beforeAutospacing="0" w:after="0" w:afterAutospacing="0"/>
        <w:jc w:val="center"/>
        <w:rPr>
          <w:sz w:val="20"/>
          <w:szCs w:val="20"/>
        </w:rPr>
      </w:pPr>
      <w:r>
        <w:rPr>
          <w:sz w:val="20"/>
          <w:szCs w:val="20"/>
        </w:rPr>
        <w:t>Москва 202</w:t>
      </w:r>
      <w:r w:rsidR="003614F2">
        <w:rPr>
          <w:sz w:val="20"/>
          <w:szCs w:val="20"/>
        </w:rPr>
        <w:t>3</w:t>
      </w:r>
    </w:p>
    <w:p w:rsidR="003614F2" w:rsidRDefault="003614F2">
      <w:pPr>
        <w:spacing w:before="0" w:beforeAutospacing="0" w:after="160" w:afterAutospacing="0" w:line="259" w:lineRule="auto"/>
        <w:rPr>
          <w:sz w:val="20"/>
          <w:szCs w:val="20"/>
        </w:rPr>
      </w:pPr>
      <w:r>
        <w:rPr>
          <w:sz w:val="20"/>
          <w:szCs w:val="20"/>
        </w:rPr>
        <w:br w:type="page"/>
      </w:r>
    </w:p>
    <w:p w:rsidR="00AB37CB" w:rsidRPr="00365321" w:rsidRDefault="00AB37CB" w:rsidP="00AB37CB">
      <w:pPr>
        <w:spacing w:before="0" w:beforeAutospacing="0" w:after="0" w:afterAutospacing="0"/>
        <w:jc w:val="center"/>
        <w:rPr>
          <w:sz w:val="20"/>
          <w:szCs w:val="20"/>
        </w:rPr>
      </w:pPr>
      <w:bookmarkStart w:id="0" w:name="_GoBack"/>
      <w:bookmarkEnd w:id="0"/>
    </w:p>
    <w:p w:rsidR="00AB37CB" w:rsidRPr="00365321" w:rsidRDefault="00AB37CB" w:rsidP="00AB37CB">
      <w:pPr>
        <w:spacing w:before="0" w:beforeAutospacing="0" w:after="0" w:afterAutospacing="0"/>
        <w:jc w:val="center"/>
        <w:rPr>
          <w:sz w:val="20"/>
          <w:szCs w:val="20"/>
        </w:rPr>
      </w:pPr>
    </w:p>
    <w:p w:rsidR="00AB37CB" w:rsidRPr="00365321" w:rsidRDefault="00AB37CB" w:rsidP="00AB37CB">
      <w:pPr>
        <w:numPr>
          <w:ilvl w:val="0"/>
          <w:numId w:val="63"/>
        </w:numPr>
        <w:tabs>
          <w:tab w:val="left" w:pos="900"/>
        </w:tabs>
        <w:spacing w:before="0" w:beforeAutospacing="0" w:after="0" w:afterAutospacing="0"/>
        <w:ind w:left="0" w:firstLine="709"/>
        <w:jc w:val="both"/>
        <w:rPr>
          <w:b/>
          <w:sz w:val="20"/>
          <w:szCs w:val="20"/>
        </w:rPr>
      </w:pPr>
      <w:r w:rsidRPr="00365321">
        <w:rPr>
          <w:b/>
          <w:sz w:val="20"/>
          <w:szCs w:val="20"/>
        </w:rPr>
        <w:t>Цели и задачи дисциплины</w:t>
      </w:r>
    </w:p>
    <w:p w:rsidR="00AB37CB" w:rsidRPr="00365321" w:rsidRDefault="00AB37CB" w:rsidP="00AB37CB">
      <w:pPr>
        <w:pStyle w:val="Default"/>
        <w:tabs>
          <w:tab w:val="left" w:pos="993"/>
        </w:tabs>
        <w:ind w:firstLine="709"/>
        <w:jc w:val="both"/>
        <w:rPr>
          <w:rFonts w:eastAsia="Times New Roman"/>
          <w:sz w:val="20"/>
          <w:szCs w:val="20"/>
        </w:rPr>
      </w:pPr>
      <w:r w:rsidRPr="00365321">
        <w:rPr>
          <w:b/>
          <w:i/>
          <w:sz w:val="20"/>
          <w:szCs w:val="20"/>
        </w:rPr>
        <w:t>Цель дисциплины</w:t>
      </w:r>
      <w:r w:rsidRPr="00365321">
        <w:rPr>
          <w:sz w:val="20"/>
          <w:szCs w:val="20"/>
        </w:rPr>
        <w:t xml:space="preserve"> </w:t>
      </w:r>
      <w:r w:rsidRPr="00365321">
        <w:rPr>
          <w:b/>
          <w:spacing w:val="-1"/>
          <w:sz w:val="20"/>
          <w:szCs w:val="20"/>
        </w:rPr>
        <w:t>-</w:t>
      </w:r>
      <w:r w:rsidRPr="00365321">
        <w:rPr>
          <w:spacing w:val="-1"/>
          <w:sz w:val="20"/>
          <w:szCs w:val="20"/>
        </w:rPr>
        <w:t xml:space="preserve"> </w:t>
      </w:r>
      <w:r w:rsidRPr="00365321">
        <w:rPr>
          <w:sz w:val="20"/>
          <w:szCs w:val="20"/>
        </w:rPr>
        <w:t xml:space="preserve">получение обучающимися теоретических знаний о </w:t>
      </w:r>
      <w:proofErr w:type="spellStart"/>
      <w:r w:rsidRPr="00365321">
        <w:rPr>
          <w:sz w:val="20"/>
          <w:szCs w:val="20"/>
        </w:rPr>
        <w:t>волонтерстве</w:t>
      </w:r>
      <w:proofErr w:type="spellEnd"/>
      <w:r w:rsidRPr="00365321">
        <w:rPr>
          <w:sz w:val="20"/>
          <w:szCs w:val="20"/>
        </w:rPr>
        <w:t xml:space="preserve"> как ресурсе личностного роста и общественного развития; формирование</w:t>
      </w:r>
      <w:r w:rsidRPr="00365321">
        <w:rPr>
          <w:rFonts w:eastAsia="Times New Roman"/>
          <w:sz w:val="20"/>
          <w:szCs w:val="20"/>
        </w:rPr>
        <w:t xml:space="preserve"> представлений о многообразии волонтерской деятельности и мотивации волонтеров; приобретение практических навыков в сфере организации труда волонтеров, взаимодействия с социально ориентированными некоммерческими организациями, органами власти и подведомственными им организациям.</w:t>
      </w:r>
    </w:p>
    <w:p w:rsidR="00AB37CB" w:rsidRPr="00365321" w:rsidRDefault="00AB37CB" w:rsidP="00AB37CB">
      <w:pPr>
        <w:tabs>
          <w:tab w:val="left" w:pos="900"/>
          <w:tab w:val="left" w:pos="993"/>
        </w:tabs>
        <w:suppressAutoHyphens/>
        <w:spacing w:before="0" w:beforeAutospacing="0" w:after="0" w:afterAutospacing="0"/>
        <w:ind w:firstLine="709"/>
        <w:jc w:val="both"/>
        <w:rPr>
          <w:sz w:val="20"/>
          <w:szCs w:val="20"/>
        </w:rPr>
      </w:pPr>
      <w:r w:rsidRPr="00365321">
        <w:rPr>
          <w:b/>
          <w:i/>
          <w:sz w:val="20"/>
          <w:szCs w:val="20"/>
        </w:rPr>
        <w:t>Задачи дисциплины:</w:t>
      </w:r>
    </w:p>
    <w:p w:rsidR="00AB37CB" w:rsidRPr="00365321" w:rsidRDefault="00AB37CB" w:rsidP="00AB37CB">
      <w:pPr>
        <w:numPr>
          <w:ilvl w:val="0"/>
          <w:numId w:val="64"/>
        </w:numPr>
        <w:tabs>
          <w:tab w:val="left" w:pos="993"/>
        </w:tabs>
        <w:spacing w:before="0" w:beforeAutospacing="0" w:after="0" w:afterAutospacing="0"/>
        <w:ind w:left="0" w:firstLine="709"/>
        <w:jc w:val="both"/>
        <w:rPr>
          <w:sz w:val="20"/>
          <w:szCs w:val="20"/>
        </w:rPr>
      </w:pPr>
      <w:r w:rsidRPr="00365321">
        <w:rPr>
          <w:sz w:val="20"/>
          <w:szCs w:val="20"/>
        </w:rPr>
        <w:t>освоение обучающимися теоретических основ содержания волонтерской деятельности, о</w:t>
      </w:r>
      <w:r w:rsidRPr="00365321">
        <w:rPr>
          <w:bCs/>
          <w:sz w:val="20"/>
          <w:szCs w:val="20"/>
        </w:rPr>
        <w:t xml:space="preserve">рганизации работы с волонтерами, взаимодействия </w:t>
      </w:r>
      <w:r w:rsidRPr="00365321">
        <w:rPr>
          <w:rFonts w:eastAsia="Times New Roman"/>
          <w:sz w:val="20"/>
          <w:szCs w:val="20"/>
        </w:rPr>
        <w:t>добровольцев, организаторов волонтерской деятельности и волонтерских организаций</w:t>
      </w:r>
      <w:r w:rsidRPr="00365321">
        <w:rPr>
          <w:bCs/>
          <w:sz w:val="20"/>
          <w:szCs w:val="20"/>
        </w:rPr>
        <w:t xml:space="preserve"> с </w:t>
      </w:r>
      <w:r w:rsidRPr="00365321">
        <w:rPr>
          <w:rFonts w:eastAsia="Times New Roman"/>
          <w:bCs/>
          <w:sz w:val="20"/>
          <w:szCs w:val="20"/>
        </w:rPr>
        <w:t>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 xml:space="preserve"> </w:t>
      </w:r>
      <w:r w:rsidRPr="00365321">
        <w:rPr>
          <w:rFonts w:eastAsia="Times New Roman"/>
          <w:sz w:val="20"/>
          <w:szCs w:val="20"/>
        </w:rPr>
        <w:t>по направлениям волонтерской деятельности</w:t>
      </w:r>
      <w:r w:rsidRPr="00365321">
        <w:rPr>
          <w:sz w:val="20"/>
          <w:szCs w:val="20"/>
        </w:rPr>
        <w:t>;</w:t>
      </w:r>
    </w:p>
    <w:p w:rsidR="00AB37CB" w:rsidRPr="00365321" w:rsidRDefault="00AB37CB" w:rsidP="00AB37CB">
      <w:pPr>
        <w:numPr>
          <w:ilvl w:val="0"/>
          <w:numId w:val="65"/>
        </w:numPr>
        <w:tabs>
          <w:tab w:val="left" w:pos="0"/>
          <w:tab w:val="left" w:pos="142"/>
          <w:tab w:val="left" w:pos="851"/>
          <w:tab w:val="left" w:pos="993"/>
        </w:tabs>
        <w:suppressAutoHyphens/>
        <w:spacing w:before="0" w:beforeAutospacing="0" w:after="0" w:afterAutospacing="0"/>
        <w:ind w:left="0" w:firstLine="709"/>
        <w:jc w:val="both"/>
        <w:rPr>
          <w:sz w:val="20"/>
          <w:szCs w:val="20"/>
        </w:rPr>
      </w:pPr>
      <w:r w:rsidRPr="00365321">
        <w:rPr>
          <w:sz w:val="20"/>
          <w:szCs w:val="20"/>
        </w:rPr>
        <w:t xml:space="preserve">овладение студентами практическими навыками и умениями, необходимыми для выстраивания и реализации траектории саморазвития в процессе </w:t>
      </w:r>
      <w:proofErr w:type="spellStart"/>
      <w:r w:rsidRPr="00365321">
        <w:rPr>
          <w:sz w:val="20"/>
          <w:szCs w:val="20"/>
        </w:rPr>
        <w:t>волонтерства</w:t>
      </w:r>
      <w:proofErr w:type="spellEnd"/>
      <w:r w:rsidRPr="00365321">
        <w:rPr>
          <w:sz w:val="20"/>
          <w:szCs w:val="20"/>
        </w:rPr>
        <w:t xml:space="preserve"> на основе принципов образования в течение всей жизни, обеспечения законности, безопасности личности, общества, государства в ходе </w:t>
      </w:r>
      <w:r w:rsidRPr="00365321">
        <w:rPr>
          <w:rFonts w:eastAsia="Times New Roman"/>
          <w:sz w:val="20"/>
          <w:szCs w:val="20"/>
        </w:rPr>
        <w:t>волонтерской деятельности</w:t>
      </w:r>
      <w:r w:rsidRPr="00365321">
        <w:rPr>
          <w:sz w:val="20"/>
          <w:szCs w:val="20"/>
        </w:rPr>
        <w:t>;</w:t>
      </w:r>
    </w:p>
    <w:p w:rsidR="00AB37CB" w:rsidRPr="00365321" w:rsidRDefault="00AB37CB" w:rsidP="00AB37CB">
      <w:pPr>
        <w:numPr>
          <w:ilvl w:val="0"/>
          <w:numId w:val="65"/>
        </w:numPr>
        <w:tabs>
          <w:tab w:val="left" w:pos="900"/>
          <w:tab w:val="left" w:pos="993"/>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 xml:space="preserve">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w:t>
      </w:r>
      <w:r w:rsidRPr="00365321">
        <w:rPr>
          <w:rFonts w:eastAsia="Times New Roman"/>
          <w:sz w:val="20"/>
          <w:szCs w:val="20"/>
        </w:rPr>
        <w:t>Российской Федерации</w:t>
      </w:r>
      <w:r w:rsidRPr="00365321">
        <w:rPr>
          <w:sz w:val="20"/>
          <w:szCs w:val="20"/>
        </w:rPr>
        <w:t>.</w:t>
      </w:r>
    </w:p>
    <w:p w:rsidR="00AB37CB" w:rsidRPr="00365321" w:rsidRDefault="00AB37CB" w:rsidP="00AB37CB">
      <w:pPr>
        <w:pStyle w:val="Default"/>
        <w:tabs>
          <w:tab w:val="left" w:pos="993"/>
        </w:tabs>
        <w:ind w:firstLine="709"/>
        <w:jc w:val="both"/>
        <w:rPr>
          <w:rFonts w:eastAsia="Times New Roman"/>
          <w:sz w:val="20"/>
          <w:szCs w:val="20"/>
        </w:rPr>
      </w:pPr>
      <w:r w:rsidRPr="00365321">
        <w:tab/>
      </w:r>
    </w:p>
    <w:p w:rsidR="00AB37CB" w:rsidRPr="000C115C" w:rsidRDefault="00AB37CB" w:rsidP="000C115C">
      <w:pPr>
        <w:numPr>
          <w:ilvl w:val="0"/>
          <w:numId w:val="63"/>
        </w:numPr>
        <w:tabs>
          <w:tab w:val="left" w:pos="900"/>
        </w:tabs>
        <w:spacing w:before="0" w:beforeAutospacing="0" w:after="0" w:afterAutospacing="0"/>
        <w:ind w:left="0" w:firstLine="709"/>
        <w:jc w:val="both"/>
        <w:rPr>
          <w:b/>
          <w:sz w:val="20"/>
          <w:szCs w:val="20"/>
        </w:rPr>
      </w:pPr>
      <w:r w:rsidRPr="000C115C">
        <w:rPr>
          <w:b/>
          <w:sz w:val="20"/>
          <w:szCs w:val="20"/>
        </w:rPr>
        <w:t>Место дисциплины в структуре ОП</w:t>
      </w:r>
    </w:p>
    <w:p w:rsidR="00AB37CB" w:rsidRPr="00365321" w:rsidRDefault="00AB37CB" w:rsidP="00AB37CB">
      <w:pPr>
        <w:pStyle w:val="af8"/>
        <w:tabs>
          <w:tab w:val="left" w:pos="900"/>
          <w:tab w:val="left" w:pos="993"/>
          <w:tab w:val="left" w:pos="1080"/>
        </w:tabs>
        <w:suppressAutoHyphens/>
        <w:ind w:firstLine="709"/>
        <w:jc w:val="both"/>
        <w:rPr>
          <w:rFonts w:ascii="Times New Roman" w:hAnsi="Times New Roman"/>
        </w:rPr>
      </w:pPr>
      <w:r w:rsidRPr="00365321">
        <w:rPr>
          <w:rFonts w:ascii="Times New Roman" w:hAnsi="Times New Roman"/>
        </w:rPr>
        <w:t>Дисциплина «Организация волонтёрской деятельности» относится к факультативным дисциплинам (ФТД) части, формируемой участниками образовательных отношений.</w:t>
      </w:r>
    </w:p>
    <w:p w:rsidR="00AB37CB" w:rsidRPr="00365321" w:rsidRDefault="00AB37CB" w:rsidP="00AB37CB">
      <w:pPr>
        <w:pStyle w:val="af8"/>
        <w:tabs>
          <w:tab w:val="left" w:pos="900"/>
          <w:tab w:val="left" w:pos="1080"/>
        </w:tabs>
        <w:suppressAutoHyphens/>
        <w:ind w:firstLine="709"/>
        <w:jc w:val="both"/>
        <w:rPr>
          <w:rFonts w:ascii="Times New Roman" w:hAnsi="Times New Roman"/>
        </w:rPr>
      </w:pPr>
    </w:p>
    <w:p w:rsidR="00AB37CB" w:rsidRPr="000C115C" w:rsidRDefault="00AB37CB" w:rsidP="000C115C">
      <w:pPr>
        <w:numPr>
          <w:ilvl w:val="0"/>
          <w:numId w:val="63"/>
        </w:numPr>
        <w:tabs>
          <w:tab w:val="left" w:pos="900"/>
        </w:tabs>
        <w:spacing w:before="0" w:beforeAutospacing="0" w:after="0" w:afterAutospacing="0"/>
        <w:ind w:left="0" w:firstLine="709"/>
        <w:jc w:val="both"/>
        <w:rPr>
          <w:b/>
          <w:sz w:val="20"/>
          <w:szCs w:val="20"/>
        </w:rPr>
      </w:pPr>
      <w:r w:rsidRPr="000C115C">
        <w:rPr>
          <w:b/>
          <w:sz w:val="20"/>
          <w:szCs w:val="20"/>
        </w:rPr>
        <w:t>Планируемые результаты обучения по дисциплине</w:t>
      </w:r>
    </w:p>
    <w:p w:rsidR="00AB37CB" w:rsidRPr="00365321" w:rsidRDefault="00AB37CB" w:rsidP="00AB37CB">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AB37CB" w:rsidRPr="00365321" w:rsidRDefault="00AB37CB" w:rsidP="00AB37CB">
      <w:pPr>
        <w:tabs>
          <w:tab w:val="left" w:pos="900"/>
        </w:tab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AB37CB" w:rsidRPr="00365321" w:rsidRDefault="00AB37CB" w:rsidP="00AB37CB">
      <w:pPr>
        <w:tabs>
          <w:tab w:val="left" w:pos="900"/>
        </w:tab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2"/>
        <w:gridCol w:w="2963"/>
        <w:gridCol w:w="4678"/>
      </w:tblGrid>
      <w:tr w:rsidR="00AB37CB" w:rsidRPr="00365321" w:rsidTr="009C1438">
        <w:trPr>
          <w:tblHeader/>
        </w:trPr>
        <w:tc>
          <w:tcPr>
            <w:tcW w:w="2532" w:type="dxa"/>
          </w:tcPr>
          <w:p w:rsidR="00AB37CB" w:rsidRPr="00365321" w:rsidRDefault="00AB37CB"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p>
          <w:p w:rsidR="00AB37CB" w:rsidRPr="00365321" w:rsidRDefault="00AB37CB" w:rsidP="009C1438">
            <w:pPr>
              <w:tabs>
                <w:tab w:val="left" w:pos="1080"/>
              </w:tabs>
              <w:spacing w:before="0" w:beforeAutospacing="0" w:after="0" w:afterAutospacing="0"/>
              <w:jc w:val="center"/>
              <w:rPr>
                <w:b/>
                <w:sz w:val="20"/>
                <w:szCs w:val="20"/>
              </w:rPr>
            </w:pPr>
            <w:r w:rsidRPr="00365321">
              <w:rPr>
                <w:b/>
                <w:sz w:val="20"/>
                <w:szCs w:val="20"/>
              </w:rPr>
              <w:t>компетенции</w:t>
            </w:r>
          </w:p>
        </w:tc>
        <w:tc>
          <w:tcPr>
            <w:tcW w:w="2963" w:type="dxa"/>
            <w:tcBorders>
              <w:bottom w:val="single" w:sz="4" w:space="0" w:color="auto"/>
            </w:tcBorders>
          </w:tcPr>
          <w:p w:rsidR="00AB37CB" w:rsidRPr="00365321" w:rsidRDefault="00AB37CB"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678" w:type="dxa"/>
          </w:tcPr>
          <w:p w:rsidR="00AB37CB" w:rsidRPr="00365321" w:rsidRDefault="00AB37CB"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AB37CB" w:rsidRPr="00365321" w:rsidTr="009C1438">
        <w:trPr>
          <w:trHeight w:val="2797"/>
        </w:trPr>
        <w:tc>
          <w:tcPr>
            <w:tcW w:w="2532" w:type="dxa"/>
            <w:vMerge w:val="restart"/>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963" w:type="dxa"/>
            <w:tcBorders>
              <w:bottom w:val="single" w:sz="4" w:space="0" w:color="auto"/>
            </w:tcBorders>
          </w:tcPr>
          <w:p w:rsidR="00AB37CB" w:rsidRPr="00365321" w:rsidRDefault="00AB37CB" w:rsidP="009C1438">
            <w:pPr>
              <w:spacing w:after="0"/>
              <w:rPr>
                <w:sz w:val="20"/>
                <w:szCs w:val="20"/>
              </w:rPr>
            </w:pPr>
            <w:r w:rsidRPr="00365321">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lang w:val="en-US"/>
              </w:rPr>
            </w:pPr>
            <w:r w:rsidRPr="00365321">
              <w:rPr>
                <w:b/>
                <w:sz w:val="20"/>
                <w:szCs w:val="20"/>
                <w:u w:val="single"/>
              </w:rPr>
              <w:t>Знать: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содержание понятий, применяемых в учебной дисциплине;</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sz w:val="20"/>
                <w:szCs w:val="20"/>
              </w:rPr>
              <w:t>действующие правовые нормы российского законодательства в области организации волонтёрской деятельности;</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 xml:space="preserve">основные потребности </w:t>
            </w:r>
            <w:r w:rsidRPr="00365321">
              <w:rPr>
                <w:sz w:val="20"/>
                <w:szCs w:val="20"/>
              </w:rPr>
              <w:t>саморазвития</w:t>
            </w:r>
            <w:r w:rsidRPr="00365321">
              <w:rPr>
                <w:rFonts w:eastAsia="Times New Roman"/>
                <w:sz w:val="20"/>
                <w:szCs w:val="20"/>
              </w:rPr>
              <w:t xml:space="preserve"> человека в волонтерской деятельности и способы их удовлетворения;</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rFonts w:eastAsia="Times New Roman"/>
                <w:sz w:val="20"/>
                <w:szCs w:val="20"/>
              </w:rPr>
            </w:pPr>
            <w:r w:rsidRPr="00365321">
              <w:rPr>
                <w:bCs/>
                <w:iCs/>
                <w:sz w:val="20"/>
                <w:szCs w:val="20"/>
              </w:rPr>
              <w:t>п</w:t>
            </w:r>
            <w:r w:rsidRPr="00365321">
              <w:rPr>
                <w:sz w:val="20"/>
                <w:szCs w:val="20"/>
              </w:rPr>
              <w:t xml:space="preserve">редпосылки и условия активизация личностных ресурсов саморазвития и самореализации человека, </w:t>
            </w:r>
            <w:r w:rsidRPr="00365321">
              <w:rPr>
                <w:rFonts w:eastAsia="Times New Roman"/>
                <w:sz w:val="20"/>
                <w:szCs w:val="20"/>
              </w:rPr>
              <w:t>формирования социально значимых личностных свойств (качеств) в волонтерской деятельности</w:t>
            </w:r>
            <w:r w:rsidRPr="00365321">
              <w:rPr>
                <w:sz w:val="20"/>
                <w:szCs w:val="20"/>
              </w:rPr>
              <w:t>.</w:t>
            </w:r>
          </w:p>
        </w:tc>
      </w:tr>
      <w:tr w:rsidR="00AB37CB" w:rsidRPr="00365321" w:rsidTr="009C1438">
        <w:trPr>
          <w:trHeight w:val="2430"/>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bottom w:val="single" w:sz="4" w:space="0" w:color="auto"/>
            </w:tcBorders>
          </w:tcPr>
          <w:p w:rsidR="00AB37CB" w:rsidRPr="00365321" w:rsidRDefault="00AB37CB" w:rsidP="009C1438">
            <w:pPr>
              <w:spacing w:after="0"/>
              <w:rPr>
                <w:sz w:val="20"/>
                <w:szCs w:val="20"/>
              </w:rPr>
            </w:pPr>
            <w:r w:rsidRPr="00365321">
              <w:rPr>
                <w:sz w:val="20"/>
                <w:szCs w:val="20"/>
              </w:rPr>
              <w:t xml:space="preserve">УК-6.2. </w:t>
            </w:r>
            <w:r w:rsidRPr="00365321">
              <w:rPr>
                <w:color w:val="FF0000"/>
                <w:sz w:val="20"/>
                <w:szCs w:val="20"/>
              </w:rPr>
              <w:t xml:space="preserve"> </w:t>
            </w:r>
            <w:r w:rsidRPr="00365321">
              <w:rPr>
                <w:sz w:val="20"/>
                <w:szCs w:val="20"/>
              </w:rPr>
              <w:t>Демонстрирует умение самоконтроля и рефлексии, позволяющие самостоятельно корректировать обучение по выбранной траектории</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b/>
                <w:sz w:val="20"/>
                <w:szCs w:val="20"/>
                <w:u w:val="single"/>
              </w:rPr>
              <w:t>Уметь: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i/>
                <w:sz w:val="20"/>
                <w:szCs w:val="20"/>
                <w:u w:val="single"/>
              </w:rPr>
            </w:pPr>
            <w:r w:rsidRPr="00365321">
              <w:rPr>
                <w:sz w:val="20"/>
                <w:szCs w:val="20"/>
              </w:rPr>
              <w:t>применять знания, полученные при изучении учебной дисциплины, на практике;</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i/>
                <w:sz w:val="20"/>
                <w:szCs w:val="20"/>
                <w:u w:val="single"/>
              </w:rPr>
            </w:pPr>
            <w:r w:rsidRPr="00365321">
              <w:rPr>
                <w:sz w:val="20"/>
                <w:szCs w:val="20"/>
              </w:rPr>
              <w:t xml:space="preserve">рассматривать </w:t>
            </w:r>
            <w:r w:rsidRPr="00365321">
              <w:rPr>
                <w:rFonts w:eastAsia="Times New Roman"/>
                <w:sz w:val="20"/>
                <w:szCs w:val="20"/>
              </w:rPr>
              <w:t>волонтерскую деятельность</w:t>
            </w:r>
            <w:r w:rsidRPr="00365321">
              <w:rPr>
                <w:sz w:val="20"/>
                <w:szCs w:val="20"/>
              </w:rPr>
              <w:t xml:space="preserve"> в качестве оного из </w:t>
            </w:r>
            <w:r w:rsidRPr="00365321">
              <w:rPr>
                <w:rFonts w:eastAsia="Times New Roman"/>
                <w:bCs/>
                <w:sz w:val="20"/>
                <w:szCs w:val="20"/>
              </w:rPr>
              <w:t>ресурсов личностного роста и общественного развития</w:t>
            </w:r>
            <w:r w:rsidRPr="00365321">
              <w:rPr>
                <w:sz w:val="20"/>
                <w:szCs w:val="20"/>
              </w:rPr>
              <w:t>;</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b/>
                <w:sz w:val="20"/>
                <w:szCs w:val="20"/>
                <w:u w:val="single"/>
              </w:rPr>
            </w:pPr>
            <w:r w:rsidRPr="00365321">
              <w:rPr>
                <w:sz w:val="20"/>
                <w:szCs w:val="20"/>
              </w:rPr>
              <w:t xml:space="preserve">анализировать </w:t>
            </w:r>
            <w:r w:rsidRPr="00365321">
              <w:rPr>
                <w:rFonts w:eastAsia="Times New Roman"/>
                <w:sz w:val="20"/>
                <w:szCs w:val="20"/>
              </w:rPr>
              <w:t xml:space="preserve">исторический опыт </w:t>
            </w:r>
            <w:proofErr w:type="spellStart"/>
            <w:r w:rsidRPr="00365321">
              <w:rPr>
                <w:rFonts w:eastAsia="Times New Roman"/>
                <w:sz w:val="20"/>
                <w:szCs w:val="20"/>
              </w:rPr>
              <w:t>волонтерства</w:t>
            </w:r>
            <w:proofErr w:type="spellEnd"/>
            <w:r w:rsidRPr="00365321">
              <w:rPr>
                <w:rFonts w:eastAsia="Times New Roman"/>
                <w:sz w:val="20"/>
                <w:szCs w:val="20"/>
              </w:rPr>
              <w:t>, современную государственную политику в этой области и возможности волонтерской деятельности в решении актуальных социальных проблем</w:t>
            </w:r>
            <w:r w:rsidRPr="00365321">
              <w:rPr>
                <w:sz w:val="20"/>
                <w:szCs w:val="20"/>
              </w:rPr>
              <w:t>.</w:t>
            </w:r>
          </w:p>
        </w:tc>
      </w:tr>
      <w:tr w:rsidR="00AB37CB" w:rsidRPr="00365321" w:rsidTr="009C1438">
        <w:trPr>
          <w:trHeight w:val="1796"/>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bottom w:val="single" w:sz="4" w:space="0" w:color="auto"/>
            </w:tcBorders>
          </w:tcPr>
          <w:p w:rsidR="00AB37CB" w:rsidRPr="00365321" w:rsidRDefault="00AB37CB" w:rsidP="009C1438">
            <w:pPr>
              <w:spacing w:after="0"/>
              <w:rPr>
                <w:sz w:val="20"/>
                <w:szCs w:val="20"/>
              </w:rPr>
            </w:pPr>
            <w:r w:rsidRPr="00365321">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sz w:val="20"/>
                <w:szCs w:val="20"/>
                <w:u w:val="single"/>
              </w:rPr>
            </w:pPr>
            <w:r w:rsidRPr="00365321">
              <w:rPr>
                <w:b/>
                <w:sz w:val="20"/>
                <w:szCs w:val="20"/>
                <w:u w:val="single"/>
              </w:rPr>
              <w:t>Владеть:</w:t>
            </w:r>
          </w:p>
          <w:p w:rsidR="00AB37CB" w:rsidRPr="00365321" w:rsidRDefault="00AB37CB" w:rsidP="00AB37CB">
            <w:pPr>
              <w:numPr>
                <w:ilvl w:val="0"/>
                <w:numId w:val="66"/>
              </w:numPr>
              <w:tabs>
                <w:tab w:val="left" w:pos="168"/>
              </w:tabs>
              <w:autoSpaceDE w:val="0"/>
              <w:autoSpaceDN w:val="0"/>
              <w:adjustRightInd w:val="0"/>
              <w:spacing w:before="0" w:beforeAutospacing="0" w:after="0" w:afterAutospacing="0"/>
              <w:ind w:left="20" w:firstLine="0"/>
              <w:jc w:val="both"/>
              <w:rPr>
                <w:rFonts w:eastAsia="Times New Roman"/>
                <w:sz w:val="20"/>
                <w:szCs w:val="20"/>
              </w:rPr>
            </w:pPr>
            <w:r w:rsidRPr="00365321">
              <w:rPr>
                <w:sz w:val="20"/>
                <w:szCs w:val="20"/>
              </w:rPr>
              <w:t xml:space="preserve">знаниями и умениями в области </w:t>
            </w:r>
            <w:r w:rsidRPr="00365321">
              <w:rPr>
                <w:rFonts w:eastAsia="Times New Roman"/>
                <w:sz w:val="20"/>
                <w:szCs w:val="20"/>
              </w:rPr>
              <w:t>организации деятельности волонтеров;</w:t>
            </w:r>
            <w:r w:rsidRPr="00365321">
              <w:rPr>
                <w:sz w:val="20"/>
                <w:szCs w:val="20"/>
              </w:rPr>
              <w:t xml:space="preserve"> </w:t>
            </w:r>
          </w:p>
          <w:p w:rsidR="00AB37CB" w:rsidRPr="00365321" w:rsidRDefault="00AB37CB" w:rsidP="00AB37CB">
            <w:pPr>
              <w:numPr>
                <w:ilvl w:val="0"/>
                <w:numId w:val="66"/>
              </w:numPr>
              <w:tabs>
                <w:tab w:val="left" w:pos="168"/>
              </w:tabs>
              <w:autoSpaceDE w:val="0"/>
              <w:autoSpaceDN w:val="0"/>
              <w:adjustRightInd w:val="0"/>
              <w:spacing w:before="0" w:beforeAutospacing="0" w:after="0" w:afterAutospacing="0"/>
              <w:ind w:left="20" w:firstLine="0"/>
              <w:jc w:val="both"/>
              <w:rPr>
                <w:rFonts w:eastAsia="Times New Roman"/>
                <w:sz w:val="20"/>
                <w:szCs w:val="20"/>
              </w:rPr>
            </w:pPr>
            <w:r w:rsidRPr="00365321">
              <w:rPr>
                <w:sz w:val="20"/>
                <w:szCs w:val="20"/>
              </w:rPr>
              <w:t xml:space="preserve">способами реализации </w:t>
            </w:r>
            <w:proofErr w:type="spellStart"/>
            <w:r w:rsidRPr="00365321">
              <w:rPr>
                <w:sz w:val="20"/>
                <w:szCs w:val="20"/>
              </w:rPr>
              <w:t>в</w:t>
            </w:r>
            <w:r w:rsidRPr="00365321">
              <w:rPr>
                <w:rFonts w:eastAsia="Times New Roman"/>
                <w:bCs/>
                <w:sz w:val="20"/>
                <w:szCs w:val="20"/>
              </w:rPr>
              <w:t>олонтерства</w:t>
            </w:r>
            <w:proofErr w:type="spellEnd"/>
            <w:r w:rsidRPr="00365321">
              <w:rPr>
                <w:rFonts w:eastAsia="Times New Roman"/>
                <w:bCs/>
                <w:sz w:val="20"/>
                <w:szCs w:val="20"/>
              </w:rPr>
              <w:t xml:space="preserve"> в качестве ресурса личностного роста и общественного развития человека;</w:t>
            </w:r>
          </w:p>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sz w:val="20"/>
                <w:szCs w:val="20"/>
              </w:rPr>
              <w:t xml:space="preserve">действующими правовыми нормами, относящимися к </w:t>
            </w:r>
            <w:r w:rsidRPr="00365321">
              <w:rPr>
                <w:rFonts w:eastAsia="Times New Roman"/>
                <w:sz w:val="20"/>
                <w:szCs w:val="20"/>
              </w:rPr>
              <w:t>организации</w:t>
            </w:r>
            <w:r w:rsidRPr="00365321">
              <w:rPr>
                <w:sz w:val="20"/>
                <w:szCs w:val="20"/>
              </w:rPr>
              <w:t xml:space="preserve"> </w:t>
            </w:r>
            <w:r w:rsidRPr="00365321">
              <w:rPr>
                <w:rFonts w:eastAsia="Times New Roman"/>
                <w:sz w:val="20"/>
                <w:szCs w:val="20"/>
              </w:rPr>
              <w:t>волонтерской деятельности</w:t>
            </w:r>
            <w:r w:rsidRPr="00365321">
              <w:rPr>
                <w:sz w:val="20"/>
                <w:szCs w:val="20"/>
              </w:rPr>
              <w:t>.</w:t>
            </w:r>
          </w:p>
        </w:tc>
      </w:tr>
      <w:tr w:rsidR="00AB37CB" w:rsidRPr="00365321" w:rsidTr="009C1438">
        <w:trPr>
          <w:trHeight w:val="2406"/>
        </w:trPr>
        <w:tc>
          <w:tcPr>
            <w:tcW w:w="2532" w:type="dxa"/>
            <w:vMerge w:val="restart"/>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r w:rsidRPr="00365321">
              <w:rPr>
                <w:sz w:val="20"/>
                <w:szCs w:val="20"/>
              </w:rPr>
              <w:lastRenderedPageBreak/>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AB37CB" w:rsidRPr="00365321" w:rsidRDefault="00AB37CB" w:rsidP="009C1438">
            <w:pPr>
              <w:tabs>
                <w:tab w:val="left" w:pos="1080"/>
              </w:tabs>
              <w:spacing w:before="0" w:beforeAutospacing="0" w:after="0" w:afterAutospacing="0"/>
              <w:jc w:val="center"/>
              <w:rPr>
                <w:b/>
                <w:sz w:val="20"/>
                <w:szCs w:val="20"/>
              </w:rPr>
            </w:pPr>
          </w:p>
        </w:tc>
        <w:tc>
          <w:tcPr>
            <w:tcW w:w="2963" w:type="dxa"/>
            <w:tcBorders>
              <w:top w:val="single" w:sz="4" w:space="0" w:color="auto"/>
              <w:bottom w:val="single" w:sz="4" w:space="0" w:color="auto"/>
            </w:tcBorders>
          </w:tcPr>
          <w:p w:rsidR="00AB37CB" w:rsidRPr="00365321" w:rsidRDefault="00AB37CB" w:rsidP="009C1438">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sz w:val="20"/>
                <w:szCs w:val="20"/>
                <w:u w:val="single"/>
              </w:rPr>
            </w:pPr>
            <w:r w:rsidRPr="00365321">
              <w:rPr>
                <w:b/>
                <w:sz w:val="20"/>
                <w:szCs w:val="20"/>
                <w:u w:val="single"/>
              </w:rPr>
              <w:t>Знать: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 xml:space="preserve">основы мировой и отечественной истории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государственной политики в области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и основные направления волонтерской деятельности в современных российских условиях;</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 xml:space="preserve">цель, задачи, виды, типы, формы и </w:t>
            </w:r>
            <w:r w:rsidRPr="00365321">
              <w:rPr>
                <w:rFonts w:eastAsia="Times New Roman"/>
                <w:bCs/>
                <w:sz w:val="20"/>
                <w:szCs w:val="20"/>
              </w:rPr>
              <w:t>содержание</w:t>
            </w:r>
            <w:r w:rsidRPr="00365321">
              <w:rPr>
                <w:rFonts w:eastAsia="Times New Roman"/>
                <w:sz w:val="20"/>
                <w:szCs w:val="20"/>
              </w:rPr>
              <w:t xml:space="preserve"> волонтерской деятельности</w:t>
            </w:r>
            <w:r w:rsidRPr="00365321">
              <w:rPr>
                <w:sz w:val="20"/>
                <w:szCs w:val="20"/>
              </w:rPr>
              <w:t xml:space="preserve"> в контексте выстраивания и реализации траектории саморазвития в течение всей жизни</w:t>
            </w:r>
            <w:r w:rsidRPr="00365321">
              <w:rPr>
                <w:rFonts w:eastAsia="Times New Roman"/>
                <w:sz w:val="20"/>
                <w:szCs w:val="20"/>
              </w:rPr>
              <w:t>;</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bCs/>
                <w:sz w:val="20"/>
                <w:szCs w:val="20"/>
              </w:rPr>
              <w:t>организационные основы работы с волонтерами;</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sz w:val="20"/>
                <w:szCs w:val="20"/>
              </w:rPr>
              <w:t>основы в</w:t>
            </w:r>
            <w:r w:rsidRPr="00365321">
              <w:rPr>
                <w:rFonts w:eastAsia="Times New Roman"/>
                <w:bCs/>
                <w:sz w:val="20"/>
                <w:szCs w:val="20"/>
              </w:rPr>
              <w:t xml:space="preserve">заимодействия </w:t>
            </w:r>
            <w:r w:rsidRPr="00365321">
              <w:rPr>
                <w:rFonts w:eastAsia="Times New Roman"/>
                <w:sz w:val="20"/>
                <w:szCs w:val="20"/>
              </w:rPr>
              <w:t xml:space="preserve">волонтеров </w:t>
            </w:r>
            <w:r w:rsidRPr="00365321">
              <w:rPr>
                <w:rFonts w:eastAsia="Times New Roman"/>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w:t>
            </w:r>
          </w:p>
        </w:tc>
      </w:tr>
      <w:tr w:rsidR="00AB37CB" w:rsidRPr="00365321" w:rsidTr="009C1438">
        <w:trPr>
          <w:trHeight w:val="2404"/>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top w:val="single" w:sz="4" w:space="0" w:color="auto"/>
              <w:bottom w:val="single" w:sz="4" w:space="0" w:color="auto"/>
            </w:tcBorders>
          </w:tcPr>
          <w:p w:rsidR="00AB37CB" w:rsidRPr="00365321" w:rsidRDefault="00AB37CB" w:rsidP="009C1438">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b/>
                <w:sz w:val="20"/>
                <w:szCs w:val="20"/>
                <w:u w:val="single"/>
              </w:rPr>
              <w:t>Уметь: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i/>
                <w:sz w:val="20"/>
                <w:szCs w:val="20"/>
                <w:u w:val="single"/>
              </w:rPr>
            </w:pPr>
            <w:r w:rsidRPr="00365321">
              <w:rPr>
                <w:sz w:val="20"/>
                <w:szCs w:val="20"/>
              </w:rPr>
              <w:t xml:space="preserve">формулировать </w:t>
            </w:r>
            <w:r w:rsidRPr="00365321">
              <w:rPr>
                <w:rFonts w:eastAsia="Times New Roman"/>
                <w:sz w:val="20"/>
                <w:szCs w:val="20"/>
              </w:rPr>
              <w:t>цель и задачи организации работы с волонтерами;</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sz w:val="20"/>
                <w:szCs w:val="20"/>
              </w:rPr>
              <w:t xml:space="preserve">выбирать оптимальные способы решения задач </w:t>
            </w:r>
            <w:r w:rsidRPr="00365321">
              <w:rPr>
                <w:rFonts w:eastAsia="Times New Roman"/>
                <w:sz w:val="20"/>
                <w:szCs w:val="20"/>
              </w:rPr>
              <w:t>организации волонтерской деятельности</w:t>
            </w:r>
            <w:r w:rsidRPr="00365321">
              <w:rPr>
                <w:sz w:val="20"/>
                <w:szCs w:val="20"/>
              </w:rPr>
              <w:t xml:space="preserve"> применительно к её о</w:t>
            </w:r>
            <w:r w:rsidRPr="00365321">
              <w:rPr>
                <w:rFonts w:eastAsia="Times New Roman"/>
                <w:sz w:val="20"/>
                <w:szCs w:val="20"/>
              </w:rPr>
              <w:t>сновным направления</w:t>
            </w:r>
            <w:r w:rsidRPr="00365321">
              <w:rPr>
                <w:sz w:val="20"/>
                <w:szCs w:val="20"/>
              </w:rPr>
              <w:t>м;</w:t>
            </w:r>
          </w:p>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sz w:val="20"/>
                <w:szCs w:val="20"/>
              </w:rPr>
              <w:t>применять действующие нормы права при взаимодействии</w:t>
            </w:r>
            <w:r w:rsidRPr="00365321">
              <w:rPr>
                <w:rFonts w:eastAsia="Times New Roman"/>
                <w:bCs/>
                <w:sz w:val="20"/>
                <w:szCs w:val="20"/>
              </w:rPr>
              <w:t xml:space="preserve"> </w:t>
            </w:r>
            <w:r w:rsidRPr="00365321">
              <w:rPr>
                <w:rFonts w:eastAsia="Times New Roman"/>
                <w:sz w:val="20"/>
                <w:szCs w:val="20"/>
              </w:rPr>
              <w:t xml:space="preserve">волонтеров </w:t>
            </w:r>
            <w:r w:rsidRPr="00365321">
              <w:rPr>
                <w:rFonts w:eastAsia="Times New Roman"/>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w:t>
            </w:r>
          </w:p>
        </w:tc>
      </w:tr>
      <w:tr w:rsidR="00AB37CB" w:rsidRPr="00365321" w:rsidTr="009C1438">
        <w:trPr>
          <w:trHeight w:val="2404"/>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top w:val="single" w:sz="4" w:space="0" w:color="auto"/>
            </w:tcBorders>
          </w:tcPr>
          <w:p w:rsidR="00AB37CB" w:rsidRPr="00365321" w:rsidRDefault="00AB37CB" w:rsidP="009C1438">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sz w:val="20"/>
                <w:szCs w:val="20"/>
                <w:u w:val="single"/>
              </w:rPr>
            </w:pPr>
            <w:r w:rsidRPr="00365321">
              <w:rPr>
                <w:b/>
                <w:sz w:val="20"/>
                <w:szCs w:val="20"/>
                <w:u w:val="single"/>
              </w:rPr>
              <w:t>Владеть:</w:t>
            </w:r>
          </w:p>
          <w:p w:rsidR="00AB37CB" w:rsidRPr="00365321" w:rsidRDefault="00AB37CB" w:rsidP="00AB37CB">
            <w:pPr>
              <w:numPr>
                <w:ilvl w:val="0"/>
                <w:numId w:val="64"/>
              </w:numPr>
              <w:tabs>
                <w:tab w:val="left" w:pos="168"/>
              </w:tabs>
              <w:spacing w:before="0" w:beforeAutospacing="0" w:after="0" w:afterAutospacing="0"/>
              <w:ind w:left="20" w:firstLine="0"/>
              <w:jc w:val="both"/>
              <w:rPr>
                <w:sz w:val="20"/>
                <w:szCs w:val="20"/>
              </w:rPr>
            </w:pPr>
            <w:r w:rsidRPr="00365321">
              <w:rPr>
                <w:sz w:val="20"/>
                <w:szCs w:val="20"/>
              </w:rPr>
              <w:t xml:space="preserve">способами содействия охране общественного правопорядка в качестве </w:t>
            </w:r>
            <w:r w:rsidRPr="00365321">
              <w:rPr>
                <w:rFonts w:eastAsia="Times New Roman"/>
                <w:sz w:val="20"/>
                <w:szCs w:val="20"/>
              </w:rPr>
              <w:t>волонтера</w:t>
            </w:r>
            <w:r w:rsidRPr="00365321">
              <w:rPr>
                <w:sz w:val="20"/>
                <w:szCs w:val="20"/>
              </w:rPr>
              <w:t>;</w:t>
            </w:r>
          </w:p>
          <w:p w:rsidR="00AB37CB" w:rsidRPr="00365321" w:rsidRDefault="00AB37CB" w:rsidP="00AB37CB">
            <w:pPr>
              <w:numPr>
                <w:ilvl w:val="0"/>
                <w:numId w:val="64"/>
              </w:numPr>
              <w:tabs>
                <w:tab w:val="left" w:pos="168"/>
              </w:tabs>
              <w:spacing w:before="0" w:beforeAutospacing="0" w:after="0" w:afterAutospacing="0"/>
              <w:ind w:left="20" w:firstLine="0"/>
              <w:jc w:val="both"/>
              <w:rPr>
                <w:sz w:val="20"/>
                <w:szCs w:val="20"/>
              </w:rPr>
            </w:pPr>
            <w:r w:rsidRPr="00365321">
              <w:rPr>
                <w:sz w:val="20"/>
                <w:szCs w:val="20"/>
              </w:rPr>
              <w:t xml:space="preserve">приемами обеспечения законности и правопорядка при осуществлении </w:t>
            </w:r>
            <w:r w:rsidRPr="00365321">
              <w:rPr>
                <w:rFonts w:eastAsia="Times New Roman"/>
                <w:sz w:val="20"/>
                <w:szCs w:val="20"/>
              </w:rPr>
              <w:t>волонтерской деятельности</w:t>
            </w:r>
            <w:r w:rsidRPr="00365321">
              <w:rPr>
                <w:sz w:val="20"/>
                <w:szCs w:val="20"/>
              </w:rPr>
              <w:t>;</w:t>
            </w:r>
          </w:p>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sz w:val="20"/>
                <w:szCs w:val="20"/>
              </w:rPr>
              <w:t>нормами обеспечения безопасности личности, общества, государства в процессе в</w:t>
            </w:r>
            <w:r w:rsidRPr="00365321">
              <w:rPr>
                <w:rFonts w:eastAsia="Times New Roman"/>
                <w:bCs/>
                <w:sz w:val="20"/>
                <w:szCs w:val="20"/>
              </w:rPr>
              <w:t xml:space="preserve">заимодействия </w:t>
            </w:r>
            <w:r w:rsidRPr="00365321">
              <w:rPr>
                <w:rFonts w:eastAsia="Times New Roman"/>
                <w:sz w:val="20"/>
                <w:szCs w:val="20"/>
              </w:rPr>
              <w:t xml:space="preserve">волонтеров </w:t>
            </w:r>
            <w:r w:rsidRPr="00365321">
              <w:rPr>
                <w:rFonts w:eastAsia="Times New Roman"/>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w:t>
            </w:r>
          </w:p>
        </w:tc>
      </w:tr>
    </w:tbl>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«Организация волонтёрской деятельности», являются необходимыми для последующего поэтапного формирования компетенций и изучения дисциплин.</w:t>
      </w:r>
    </w:p>
    <w:p w:rsidR="00AB37CB" w:rsidRPr="00365321" w:rsidRDefault="00AB37CB" w:rsidP="00AB37CB">
      <w:pPr>
        <w:tabs>
          <w:tab w:val="left" w:pos="900"/>
          <w:tab w:val="left" w:pos="1080"/>
        </w:tabs>
        <w:suppressAutoHyphens/>
        <w:spacing w:before="0" w:beforeAutospacing="0" w:after="0" w:afterAutospacing="0"/>
        <w:ind w:firstLine="709"/>
        <w:jc w:val="both"/>
        <w:rPr>
          <w:sz w:val="20"/>
          <w:szCs w:val="20"/>
        </w:rPr>
      </w:pPr>
    </w:p>
    <w:p w:rsidR="00AB37CB" w:rsidRPr="000C115C" w:rsidRDefault="00AB37CB" w:rsidP="000C115C">
      <w:pPr>
        <w:tabs>
          <w:tab w:val="left" w:pos="900"/>
        </w:tabs>
        <w:spacing w:before="0" w:beforeAutospacing="0" w:after="0" w:afterAutospacing="0"/>
        <w:ind w:left="709"/>
        <w:jc w:val="both"/>
        <w:rPr>
          <w:b/>
          <w:sz w:val="20"/>
          <w:szCs w:val="20"/>
        </w:rPr>
      </w:pPr>
    </w:p>
    <w:p w:rsidR="00AB37CB" w:rsidRPr="000C115C" w:rsidRDefault="00AB37CB" w:rsidP="000C115C">
      <w:pPr>
        <w:numPr>
          <w:ilvl w:val="0"/>
          <w:numId w:val="63"/>
        </w:numPr>
        <w:tabs>
          <w:tab w:val="left" w:pos="900"/>
        </w:tabs>
        <w:spacing w:before="0" w:beforeAutospacing="0" w:after="0" w:afterAutospacing="0"/>
        <w:ind w:left="0" w:firstLine="709"/>
        <w:jc w:val="both"/>
        <w:rPr>
          <w:b/>
          <w:sz w:val="20"/>
          <w:szCs w:val="20"/>
        </w:rPr>
      </w:pPr>
      <w:r w:rsidRPr="000C115C">
        <w:rPr>
          <w:b/>
          <w:sz w:val="20"/>
          <w:szCs w:val="20"/>
        </w:rPr>
        <w:t xml:space="preserve">Объем дисциплины и виды учебной работы </w:t>
      </w:r>
    </w:p>
    <w:p w:rsidR="00AB37CB" w:rsidRPr="00365321" w:rsidRDefault="00AB37CB" w:rsidP="00AB37CB">
      <w:pPr>
        <w:spacing w:before="0" w:beforeAutospacing="0" w:after="0" w:afterAutospacing="0"/>
        <w:ind w:firstLine="680"/>
        <w:rPr>
          <w:sz w:val="20"/>
          <w:szCs w:val="20"/>
        </w:rPr>
      </w:pPr>
    </w:p>
    <w:p w:rsidR="00AB37CB" w:rsidRPr="00365321" w:rsidRDefault="00AB37CB" w:rsidP="00AB37CB">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AB37CB" w:rsidRPr="00365321" w:rsidRDefault="00AB37CB" w:rsidP="00AB37CB">
      <w:pPr>
        <w:spacing w:before="0" w:beforeAutospacing="0" w:after="0" w:afterAutospacing="0"/>
        <w:ind w:firstLine="68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AB37CB" w:rsidRPr="00365321" w:rsidTr="009C1438">
        <w:tc>
          <w:tcPr>
            <w:tcW w:w="720" w:type="dxa"/>
            <w:vMerge w:val="restart"/>
            <w:vAlign w:val="center"/>
          </w:tcPr>
          <w:p w:rsidR="00AB37CB" w:rsidRPr="00365321" w:rsidRDefault="00AB37CB"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AB37CB" w:rsidRPr="00365321" w:rsidRDefault="00AB37CB"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AB37CB" w:rsidRPr="00365321" w:rsidTr="009C1438">
        <w:tc>
          <w:tcPr>
            <w:tcW w:w="720" w:type="dxa"/>
            <w:vMerge/>
          </w:tcPr>
          <w:p w:rsidR="00AB37CB" w:rsidRPr="00365321" w:rsidRDefault="00AB37CB" w:rsidP="009C1438">
            <w:pPr>
              <w:tabs>
                <w:tab w:val="left" w:pos="900"/>
              </w:tabs>
              <w:spacing w:before="0" w:beforeAutospacing="0" w:after="0" w:afterAutospacing="0"/>
              <w:rPr>
                <w:b/>
                <w:sz w:val="20"/>
                <w:szCs w:val="20"/>
              </w:rPr>
            </w:pPr>
          </w:p>
        </w:tc>
        <w:tc>
          <w:tcPr>
            <w:tcW w:w="4537" w:type="dxa"/>
            <w:vMerge/>
          </w:tcPr>
          <w:p w:rsidR="00AB37CB" w:rsidRPr="00365321" w:rsidRDefault="00AB37CB" w:rsidP="009C1438">
            <w:pPr>
              <w:tabs>
                <w:tab w:val="left" w:pos="900"/>
              </w:tabs>
              <w:spacing w:before="0" w:beforeAutospacing="0" w:after="0" w:afterAutospacing="0"/>
              <w:rPr>
                <w:b/>
                <w:sz w:val="20"/>
                <w:szCs w:val="20"/>
              </w:rPr>
            </w:pPr>
          </w:p>
        </w:tc>
        <w:tc>
          <w:tcPr>
            <w:tcW w:w="1620" w:type="dxa"/>
            <w:gridSpan w:val="2"/>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Заочная</w:t>
            </w:r>
          </w:p>
        </w:tc>
      </w:tr>
      <w:tr w:rsidR="00AB37CB" w:rsidRPr="00365321" w:rsidTr="009C1438">
        <w:tc>
          <w:tcPr>
            <w:tcW w:w="720" w:type="dxa"/>
            <w:vMerge/>
          </w:tcPr>
          <w:p w:rsidR="00AB37CB" w:rsidRPr="00365321" w:rsidRDefault="00AB37CB" w:rsidP="009C1438">
            <w:pPr>
              <w:tabs>
                <w:tab w:val="left" w:pos="900"/>
              </w:tabs>
              <w:spacing w:before="0" w:beforeAutospacing="0" w:after="0" w:afterAutospacing="0"/>
              <w:rPr>
                <w:b/>
                <w:sz w:val="20"/>
                <w:szCs w:val="20"/>
              </w:rPr>
            </w:pPr>
          </w:p>
        </w:tc>
        <w:tc>
          <w:tcPr>
            <w:tcW w:w="4537" w:type="dxa"/>
            <w:vMerge/>
          </w:tcPr>
          <w:p w:rsidR="00AB37CB" w:rsidRPr="00365321" w:rsidRDefault="00AB37CB" w:rsidP="009C1438">
            <w:pPr>
              <w:tabs>
                <w:tab w:val="left" w:pos="900"/>
              </w:tabs>
              <w:spacing w:before="0" w:beforeAutospacing="0" w:after="0" w:afterAutospacing="0"/>
              <w:rPr>
                <w:b/>
                <w:sz w:val="20"/>
                <w:szCs w:val="20"/>
              </w:rPr>
            </w:pPr>
          </w:p>
        </w:tc>
        <w:tc>
          <w:tcPr>
            <w:tcW w:w="72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AB37CB" w:rsidRPr="00365321" w:rsidRDefault="00AB37CB" w:rsidP="009C1438">
            <w:pPr>
              <w:tabs>
                <w:tab w:val="left" w:pos="900"/>
              </w:tabs>
              <w:spacing w:before="0" w:beforeAutospacing="0" w:after="0" w:afterAutospacing="0"/>
              <w:ind w:right="-108"/>
              <w:rPr>
                <w:b/>
                <w:sz w:val="20"/>
                <w:szCs w:val="20"/>
              </w:rPr>
            </w:pPr>
            <w:r w:rsidRPr="00365321">
              <w:rPr>
                <w:b/>
                <w:sz w:val="20"/>
                <w:szCs w:val="20"/>
              </w:rPr>
              <w:t>всего</w:t>
            </w:r>
          </w:p>
        </w:tc>
        <w:tc>
          <w:tcPr>
            <w:tcW w:w="90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BA2CC5" w:rsidRPr="00365321" w:rsidRDefault="00BA2CC5" w:rsidP="00BA2CC5">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sz w:val="20"/>
                <w:szCs w:val="20"/>
              </w:rPr>
              <w:t>14,2</w:t>
            </w:r>
          </w:p>
        </w:tc>
        <w:tc>
          <w:tcPr>
            <w:tcW w:w="900" w:type="dxa"/>
          </w:tcPr>
          <w:p w:rsidR="00BA2CC5" w:rsidRPr="00365321" w:rsidRDefault="00BA2CC5" w:rsidP="00BA2CC5">
            <w:pPr>
              <w:suppressAutoHyphens/>
              <w:snapToGrid w:val="0"/>
              <w:spacing w:before="0" w:beforeAutospacing="0" w:after="0" w:afterAutospacing="0"/>
              <w:jc w:val="center"/>
              <w:rPr>
                <w:b/>
                <w:sz w:val="20"/>
                <w:szCs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b/>
                <w:sz w:val="20"/>
                <w:szCs w:val="20"/>
              </w:rPr>
            </w:pPr>
            <w:r w:rsidRPr="00365321">
              <w:rPr>
                <w:b/>
                <w:sz w:val="20"/>
                <w:szCs w:val="20"/>
              </w:rPr>
              <w:t>8,2</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1.1</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sz w:val="20"/>
                <w:szCs w:val="20"/>
              </w:rPr>
              <w:t>4</w:t>
            </w:r>
          </w:p>
        </w:tc>
        <w:tc>
          <w:tcPr>
            <w:tcW w:w="900" w:type="dxa"/>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tcPr>
          <w:p w:rsidR="00BA2CC5" w:rsidRPr="00365321" w:rsidRDefault="00BA2CC5" w:rsidP="00BA2CC5">
            <w:pPr>
              <w:tabs>
                <w:tab w:val="left" w:pos="900"/>
              </w:tabs>
              <w:spacing w:before="0" w:beforeAutospacing="0" w:after="0" w:afterAutospacing="0"/>
              <w:jc w:val="center"/>
              <w:rPr>
                <w:sz w:val="20"/>
                <w:szCs w:val="20"/>
              </w:rPr>
            </w:pPr>
            <w:r w:rsidRPr="00365321">
              <w:rPr>
                <w:sz w:val="20"/>
                <w:szCs w:val="20"/>
              </w:rPr>
              <w:t>4</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sz w:val="20"/>
                <w:szCs w:val="20"/>
              </w:rPr>
              <w:t>2</w:t>
            </w:r>
          </w:p>
        </w:tc>
        <w:tc>
          <w:tcPr>
            <w:tcW w:w="900" w:type="dxa"/>
          </w:tcPr>
          <w:p w:rsidR="00BA2CC5" w:rsidRPr="00365321" w:rsidRDefault="00BA2CC5" w:rsidP="00BA2CC5">
            <w:pPr>
              <w:pStyle w:val="afffd"/>
              <w:suppressAutoHyphens/>
              <w:snapToGrid w:val="0"/>
              <w:jc w:val="center"/>
              <w:rPr>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BA2CC5" w:rsidRPr="00365321" w:rsidRDefault="00BA2CC5" w:rsidP="00BA2CC5">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8</w:t>
            </w:r>
          </w:p>
        </w:tc>
        <w:tc>
          <w:tcPr>
            <w:tcW w:w="900" w:type="dxa"/>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tcPr>
          <w:p w:rsidR="00BA2CC5" w:rsidRPr="00365321" w:rsidRDefault="00BA2CC5" w:rsidP="00BA2CC5">
            <w:pPr>
              <w:tabs>
                <w:tab w:val="left" w:pos="900"/>
              </w:tabs>
              <w:spacing w:before="0" w:beforeAutospacing="0" w:after="0" w:afterAutospacing="0"/>
              <w:jc w:val="center"/>
              <w:rPr>
                <w:sz w:val="20"/>
                <w:szCs w:val="20"/>
              </w:rPr>
            </w:pPr>
            <w:r w:rsidRPr="00365321">
              <w:rPr>
                <w:sz w:val="20"/>
                <w:szCs w:val="20"/>
              </w:rPr>
              <w:t>8</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sz w:val="20"/>
                <w:szCs w:val="20"/>
              </w:rPr>
              <w:t>4</w:t>
            </w:r>
          </w:p>
        </w:tc>
        <w:tc>
          <w:tcPr>
            <w:tcW w:w="900" w:type="dxa"/>
          </w:tcPr>
          <w:p w:rsidR="00BA2CC5" w:rsidRPr="00365321" w:rsidRDefault="00BA2CC5" w:rsidP="00BA2CC5">
            <w:pPr>
              <w:pStyle w:val="afffd"/>
              <w:suppressAutoHyphens/>
              <w:snapToGrid w:val="0"/>
              <w:jc w:val="center"/>
              <w:rPr>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1.2.1</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 xml:space="preserve">семинар-дискуссия, </w:t>
            </w:r>
          </w:p>
          <w:p w:rsidR="00BA2CC5" w:rsidRPr="00365321" w:rsidRDefault="00BA2CC5" w:rsidP="00BA2CC5">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p>
        </w:tc>
        <w:tc>
          <w:tcPr>
            <w:tcW w:w="900" w:type="dxa"/>
          </w:tcPr>
          <w:p w:rsidR="00BA2CC5" w:rsidRPr="00365321" w:rsidRDefault="00BA2CC5" w:rsidP="00BA2CC5">
            <w:pPr>
              <w:pStyle w:val="afffd"/>
              <w:suppressAutoHyphens/>
              <w:snapToGrid w:val="0"/>
              <w:jc w:val="center"/>
              <w:rPr>
                <w:sz w:val="20"/>
                <w:szCs w:val="20"/>
              </w:rPr>
            </w:pPr>
            <w:r w:rsidRPr="00365321">
              <w:rPr>
                <w:sz w:val="20"/>
                <w:szCs w:val="20"/>
              </w:rPr>
              <w:t>0</w:t>
            </w:r>
          </w:p>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8</w:t>
            </w:r>
          </w:p>
        </w:tc>
        <w:tc>
          <w:tcPr>
            <w:tcW w:w="720" w:type="dxa"/>
          </w:tcPr>
          <w:p w:rsidR="00BA2CC5" w:rsidRPr="00365321" w:rsidRDefault="00BA2CC5" w:rsidP="00BA2CC5">
            <w:pPr>
              <w:tabs>
                <w:tab w:val="left" w:pos="900"/>
              </w:tabs>
              <w:spacing w:before="0" w:beforeAutospacing="0" w:after="0" w:afterAutospacing="0"/>
              <w:jc w:val="center"/>
              <w:rPr>
                <w:sz w:val="20"/>
                <w:szCs w:val="20"/>
              </w:rPr>
            </w:pPr>
          </w:p>
        </w:tc>
        <w:tc>
          <w:tcPr>
            <w:tcW w:w="933" w:type="dxa"/>
          </w:tcPr>
          <w:p w:rsidR="00BA2CC5" w:rsidRPr="00365321" w:rsidRDefault="00BA2CC5" w:rsidP="00BA2CC5">
            <w:pPr>
              <w:pStyle w:val="afffd"/>
              <w:suppressAutoHyphens/>
              <w:snapToGrid w:val="0"/>
              <w:jc w:val="center"/>
              <w:rPr>
                <w:sz w:val="20"/>
                <w:szCs w:val="20"/>
              </w:rPr>
            </w:pPr>
            <w:r w:rsidRPr="00365321">
              <w:rPr>
                <w:sz w:val="20"/>
                <w:szCs w:val="20"/>
              </w:rPr>
              <w:t>0</w:t>
            </w:r>
          </w:p>
          <w:p w:rsidR="00BA2CC5" w:rsidRPr="00365321" w:rsidRDefault="00BA2CC5" w:rsidP="00BA2CC5">
            <w:pPr>
              <w:tabs>
                <w:tab w:val="left" w:pos="900"/>
              </w:tabs>
              <w:spacing w:before="0" w:beforeAutospacing="0" w:after="0" w:afterAutospacing="0"/>
              <w:jc w:val="center"/>
              <w:rPr>
                <w:b/>
                <w:sz w:val="20"/>
                <w:szCs w:val="20"/>
              </w:rPr>
            </w:pPr>
            <w:r w:rsidRPr="00365321">
              <w:rPr>
                <w:sz w:val="20"/>
                <w:szCs w:val="20"/>
              </w:rPr>
              <w:t>8</w:t>
            </w:r>
          </w:p>
        </w:tc>
        <w:tc>
          <w:tcPr>
            <w:tcW w:w="687" w:type="dxa"/>
          </w:tcPr>
          <w:p w:rsidR="00BA2CC5" w:rsidRPr="00365321" w:rsidRDefault="00BA2CC5" w:rsidP="00BA2CC5">
            <w:pPr>
              <w:pStyle w:val="afffd"/>
              <w:suppressAutoHyphens/>
              <w:snapToGrid w:val="0"/>
              <w:jc w:val="center"/>
              <w:rPr>
                <w:sz w:val="20"/>
                <w:szCs w:val="20"/>
              </w:rPr>
            </w:pPr>
          </w:p>
          <w:p w:rsidR="00BA2CC5" w:rsidRPr="00365321" w:rsidRDefault="00BA2CC5" w:rsidP="00BA2CC5">
            <w:pPr>
              <w:pStyle w:val="afffd"/>
              <w:suppressAutoHyphens/>
              <w:snapToGrid w:val="0"/>
              <w:rPr>
                <w:sz w:val="20"/>
                <w:szCs w:val="20"/>
              </w:rPr>
            </w:pPr>
          </w:p>
        </w:tc>
        <w:tc>
          <w:tcPr>
            <w:tcW w:w="900" w:type="dxa"/>
          </w:tcPr>
          <w:p w:rsidR="00BA2CC5" w:rsidRPr="00365321" w:rsidRDefault="00BA2CC5" w:rsidP="00BA2CC5">
            <w:pPr>
              <w:pStyle w:val="afffd"/>
              <w:suppressAutoHyphens/>
              <w:snapToGrid w:val="0"/>
              <w:jc w:val="center"/>
              <w:rPr>
                <w:sz w:val="20"/>
                <w:szCs w:val="20"/>
              </w:rPr>
            </w:pPr>
            <w:r w:rsidRPr="00365321">
              <w:rPr>
                <w:sz w:val="20"/>
                <w:szCs w:val="20"/>
              </w:rPr>
              <w:t>0</w:t>
            </w:r>
          </w:p>
          <w:p w:rsidR="00BA2CC5" w:rsidRPr="00365321" w:rsidRDefault="00BA2CC5" w:rsidP="00BA2CC5">
            <w:pPr>
              <w:pStyle w:val="afffd"/>
              <w:suppressAutoHyphens/>
              <w:snapToGrid w:val="0"/>
              <w:jc w:val="center"/>
              <w:rPr>
                <w:sz w:val="20"/>
                <w:szCs w:val="20"/>
              </w:rPr>
            </w:pPr>
            <w:r w:rsidRPr="00365321">
              <w:rPr>
                <w:sz w:val="20"/>
                <w:szCs w:val="20"/>
              </w:rPr>
              <w:t>4</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1.2.2</w:t>
            </w:r>
          </w:p>
        </w:tc>
        <w:tc>
          <w:tcPr>
            <w:tcW w:w="4537" w:type="dxa"/>
          </w:tcPr>
          <w:p w:rsidR="00BA2CC5" w:rsidRPr="00365321" w:rsidRDefault="00BA2CC5" w:rsidP="00BA2CC5">
            <w:pPr>
              <w:pStyle w:val="affffffffff0"/>
              <w:suppressAutoHyphens/>
              <w:snapToGrid w:val="0"/>
              <w:spacing w:after="0"/>
              <w:ind w:left="0"/>
              <w:rPr>
                <w:rFonts w:ascii="Times New Roman" w:hAnsi="Times New Roman"/>
                <w:sz w:val="20"/>
                <w:lang w:eastAsia="ru-RU"/>
              </w:rPr>
            </w:pPr>
            <w:r w:rsidRPr="00365321">
              <w:rPr>
                <w:rFonts w:ascii="Times New Roman" w:hAnsi="Times New Roman"/>
                <w:sz w:val="20"/>
                <w:lang w:eastAsia="ru-RU"/>
              </w:rPr>
              <w:t>занятия семинарского типа: лабораторные работы  (лабораторные практикумы)</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sz w:val="20"/>
                <w:szCs w:val="20"/>
              </w:rPr>
              <w:t>-</w:t>
            </w:r>
          </w:p>
        </w:tc>
        <w:tc>
          <w:tcPr>
            <w:tcW w:w="900" w:type="dxa"/>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sz w:val="20"/>
                <w:szCs w:val="20"/>
              </w:rPr>
              <w:t>-</w:t>
            </w:r>
          </w:p>
        </w:tc>
        <w:tc>
          <w:tcPr>
            <w:tcW w:w="900" w:type="dxa"/>
          </w:tcPr>
          <w:p w:rsidR="00BA2CC5" w:rsidRPr="00365321" w:rsidRDefault="00BA2CC5" w:rsidP="00BA2CC5">
            <w:pPr>
              <w:pStyle w:val="afffd"/>
              <w:suppressAutoHyphens/>
              <w:snapToGrid w:val="0"/>
              <w:jc w:val="center"/>
              <w:rPr>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1.2.3</w:t>
            </w:r>
          </w:p>
        </w:tc>
        <w:tc>
          <w:tcPr>
            <w:tcW w:w="4537" w:type="dxa"/>
          </w:tcPr>
          <w:p w:rsidR="00BA2CC5" w:rsidRPr="00365321" w:rsidRDefault="00BA2CC5" w:rsidP="00BA2CC5">
            <w:pPr>
              <w:pStyle w:val="4a"/>
              <w:tabs>
                <w:tab w:val="clear" w:pos="720"/>
              </w:tabs>
              <w:suppressAutoHyphens/>
              <w:snapToGrid w:val="0"/>
              <w:spacing w:before="0" w:after="0"/>
              <w:ind w:left="0" w:firstLine="0"/>
              <w:rPr>
                <w:bCs w:val="0"/>
                <w:sz w:val="20"/>
              </w:rPr>
            </w:pPr>
            <w:r w:rsidRPr="00365321">
              <w:rPr>
                <w:bCs w:val="0"/>
                <w:sz w:val="20"/>
              </w:rPr>
              <w:t xml:space="preserve">курсовое проектирование (выполнение курсовой работы) </w:t>
            </w: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b/>
                <w:sz w:val="20"/>
                <w:szCs w:val="20"/>
              </w:rPr>
              <w:t>-</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w:t>
            </w:r>
          </w:p>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1.3</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2.2</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1.3.1</w:t>
            </w:r>
          </w:p>
        </w:tc>
        <w:tc>
          <w:tcPr>
            <w:tcW w:w="4537" w:type="dxa"/>
          </w:tcPr>
          <w:p w:rsidR="00BA2CC5" w:rsidRPr="00365321" w:rsidRDefault="00BA2CC5" w:rsidP="00BA2CC5">
            <w:pPr>
              <w:pStyle w:val="4a"/>
              <w:tabs>
                <w:tab w:val="clear" w:pos="720"/>
              </w:tabs>
              <w:suppressAutoHyphens/>
              <w:snapToGrid w:val="0"/>
              <w:spacing w:before="0" w:after="0"/>
              <w:ind w:left="0" w:firstLine="0"/>
              <w:rPr>
                <w:bCs w:val="0"/>
                <w:sz w:val="20"/>
              </w:rPr>
            </w:pPr>
            <w:r w:rsidRPr="00365321">
              <w:rPr>
                <w:bCs w:val="0"/>
                <w:sz w:val="20"/>
              </w:rPr>
              <w:t xml:space="preserve">консультация групповая по подготовке к промежуточной аттестации </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33"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1.3.2</w:t>
            </w:r>
          </w:p>
        </w:tc>
        <w:tc>
          <w:tcPr>
            <w:tcW w:w="4537" w:type="dxa"/>
          </w:tcPr>
          <w:p w:rsidR="00BA2CC5" w:rsidRPr="00365321" w:rsidRDefault="00BA2CC5" w:rsidP="00BA2CC5">
            <w:pPr>
              <w:pStyle w:val="afff6"/>
              <w:suppressAutoHyphens/>
              <w:snapToGrid w:val="0"/>
              <w:rPr>
                <w:sz w:val="20"/>
              </w:rPr>
            </w:pPr>
            <w:r w:rsidRPr="00365321">
              <w:rPr>
                <w:sz w:val="20"/>
              </w:rPr>
              <w:t xml:space="preserve">прохождение промежуточной аттестации </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0,2</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33"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0,2</w:t>
            </w: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0,2</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b/>
                <w:sz w:val="20"/>
                <w:szCs w:val="20"/>
              </w:rPr>
              <w:t>2</w:t>
            </w:r>
          </w:p>
        </w:tc>
        <w:tc>
          <w:tcPr>
            <w:tcW w:w="4537" w:type="dxa"/>
          </w:tcPr>
          <w:p w:rsidR="00BA2CC5" w:rsidRPr="00365321" w:rsidRDefault="00BA2CC5" w:rsidP="00BA2CC5">
            <w:pPr>
              <w:pStyle w:val="afff6"/>
              <w:suppressAutoHyphens/>
              <w:snapToGrid w:val="0"/>
              <w:rPr>
                <w:sz w:val="20"/>
              </w:rPr>
            </w:pPr>
            <w:r w:rsidRPr="00365321">
              <w:rPr>
                <w:b/>
                <w:sz w:val="20"/>
              </w:rPr>
              <w:t>Самостоятельная работа (всего)</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sz w:val="20"/>
                <w:szCs w:val="20"/>
              </w:rPr>
              <w:t>57,8</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57,8</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62</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r>
      <w:tr w:rsidR="00BA2CC5" w:rsidRPr="00365321" w:rsidTr="009C1438">
        <w:tc>
          <w:tcPr>
            <w:tcW w:w="720" w:type="dxa"/>
          </w:tcPr>
          <w:p w:rsidR="00BA2CC5" w:rsidRPr="00365321" w:rsidRDefault="00BA2CC5" w:rsidP="00BA2CC5">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BA2CC5" w:rsidRPr="00365321" w:rsidRDefault="00BA2CC5" w:rsidP="00BA2CC5">
            <w:pPr>
              <w:pStyle w:val="PlainText1"/>
              <w:tabs>
                <w:tab w:val="center" w:pos="4677"/>
                <w:tab w:val="right" w:pos="9355"/>
              </w:tabs>
              <w:suppressAutoHyphens/>
              <w:rPr>
                <w:rFonts w:ascii="Times New Roman" w:hAnsi="Times New Roman"/>
              </w:rPr>
            </w:pPr>
            <w:r w:rsidRPr="00365321">
              <w:rPr>
                <w:rFonts w:ascii="Times New Roman" w:hAnsi="Times New Roman"/>
              </w:rPr>
              <w:t xml:space="preserve">работа в электронной информационно-образовательной среде с образовательными ресурсами учебной библиотеки, компьютерными </w:t>
            </w:r>
            <w:r>
              <w:rPr>
                <w:rFonts w:ascii="Times New Roman" w:hAnsi="Times New Roman"/>
              </w:rPr>
              <w:t>средствами обучения для подготовки к текущему контролю успеваемости  и промежуточной аттестации</w:t>
            </w:r>
            <w:r w:rsidRPr="00365321">
              <w:rPr>
                <w:rFonts w:ascii="Times New Roman" w:hAnsi="Times New Roman"/>
              </w:rPr>
              <w:t>, к курсовому проектированию (выполнению курсовых работ)</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sz w:val="20"/>
                <w:szCs w:val="20"/>
              </w:rPr>
              <w:t>57,8</w:t>
            </w:r>
          </w:p>
        </w:tc>
        <w:tc>
          <w:tcPr>
            <w:tcW w:w="900" w:type="dxa"/>
          </w:tcPr>
          <w:p w:rsidR="00BA2CC5" w:rsidRPr="00365321" w:rsidRDefault="00BA2CC5" w:rsidP="00BA2CC5">
            <w:pPr>
              <w:suppressAutoHyphens/>
              <w:snapToGrid w:val="0"/>
              <w:spacing w:before="0" w:beforeAutospacing="0" w:after="0" w:afterAutospacing="0"/>
              <w:jc w:val="center"/>
              <w:rPr>
                <w:b/>
                <w:sz w:val="20"/>
                <w:szCs w:val="20"/>
              </w:rPr>
            </w:pPr>
          </w:p>
        </w:tc>
        <w:tc>
          <w:tcPr>
            <w:tcW w:w="720" w:type="dxa"/>
          </w:tcPr>
          <w:p w:rsidR="00BA2CC5" w:rsidRPr="00365321" w:rsidRDefault="00BA2CC5" w:rsidP="00BA2CC5">
            <w:pPr>
              <w:tabs>
                <w:tab w:val="left" w:pos="900"/>
              </w:tabs>
              <w:spacing w:before="0" w:beforeAutospacing="0" w:after="0" w:afterAutospacing="0"/>
              <w:jc w:val="center"/>
              <w:rPr>
                <w:sz w:val="20"/>
                <w:szCs w:val="20"/>
              </w:rPr>
            </w:pPr>
            <w:r w:rsidRPr="00365321">
              <w:rPr>
                <w:sz w:val="20"/>
                <w:szCs w:val="20"/>
              </w:rPr>
              <w:t>57,8</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p>
          <w:p w:rsidR="00BA2CC5" w:rsidRPr="00365321" w:rsidRDefault="00BA2CC5" w:rsidP="00BA2CC5">
            <w:pPr>
              <w:pStyle w:val="afffd"/>
              <w:suppressAutoHyphens/>
              <w:snapToGrid w:val="0"/>
              <w:jc w:val="center"/>
              <w:rPr>
                <w:b/>
                <w:sz w:val="20"/>
                <w:szCs w:val="20"/>
              </w:rPr>
            </w:pPr>
            <w:r w:rsidRPr="00365321">
              <w:rPr>
                <w:sz w:val="20"/>
                <w:szCs w:val="20"/>
              </w:rPr>
              <w:t>62</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407551">
        <w:tc>
          <w:tcPr>
            <w:tcW w:w="720" w:type="dxa"/>
          </w:tcPr>
          <w:p w:rsidR="00BA2CC5" w:rsidRPr="00365321" w:rsidRDefault="00BA2CC5" w:rsidP="00BA2CC5">
            <w:pPr>
              <w:suppressAutoHyphens/>
              <w:spacing w:before="0" w:beforeAutospacing="0" w:after="0" w:afterAutospacing="0"/>
              <w:rPr>
                <w:sz w:val="20"/>
                <w:szCs w:val="20"/>
              </w:rPr>
            </w:pPr>
            <w:r w:rsidRPr="00365321">
              <w:rPr>
                <w:sz w:val="20"/>
                <w:szCs w:val="20"/>
              </w:rPr>
              <w:t>2.2</w:t>
            </w:r>
          </w:p>
        </w:tc>
        <w:tc>
          <w:tcPr>
            <w:tcW w:w="4537" w:type="dxa"/>
          </w:tcPr>
          <w:p w:rsidR="00BA2CC5" w:rsidRPr="00365321" w:rsidRDefault="00BA2CC5" w:rsidP="00BA2CC5">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BA2CC5" w:rsidRPr="00365321" w:rsidRDefault="00BA2CC5" w:rsidP="00BA2CC5">
            <w:pPr>
              <w:suppressAutoHyphens/>
              <w:snapToGrid w:val="0"/>
              <w:spacing w:before="0" w:beforeAutospacing="0" w:after="0" w:afterAutospacing="0"/>
              <w:jc w:val="center"/>
              <w:rPr>
                <w:sz w:val="20"/>
                <w:szCs w:val="20"/>
              </w:rPr>
            </w:pPr>
          </w:p>
        </w:tc>
        <w:tc>
          <w:tcPr>
            <w:tcW w:w="900" w:type="dxa"/>
            <w:vAlign w:val="center"/>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vAlign w:val="center"/>
          </w:tcPr>
          <w:p w:rsidR="00BA2CC5" w:rsidRPr="00365321" w:rsidRDefault="00BA2CC5" w:rsidP="00BA2CC5">
            <w:pPr>
              <w:tabs>
                <w:tab w:val="left" w:pos="900"/>
              </w:tabs>
              <w:spacing w:before="0" w:beforeAutospacing="0" w:after="0" w:afterAutospacing="0"/>
              <w:jc w:val="center"/>
              <w:rPr>
                <w:b/>
                <w:sz w:val="20"/>
                <w:szCs w:val="20"/>
              </w:rPr>
            </w:pPr>
          </w:p>
        </w:tc>
        <w:tc>
          <w:tcPr>
            <w:tcW w:w="933" w:type="dxa"/>
            <w:vAlign w:val="center"/>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b/>
                <w:sz w:val="20"/>
                <w:szCs w:val="20"/>
              </w:rPr>
              <w:t>1,8</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407551">
        <w:tc>
          <w:tcPr>
            <w:tcW w:w="720" w:type="dxa"/>
            <w:vMerge w:val="restart"/>
          </w:tcPr>
          <w:p w:rsidR="00BA2CC5" w:rsidRPr="00365321" w:rsidRDefault="00BA2CC5" w:rsidP="00BA2CC5">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BA2CC5" w:rsidRPr="00365321" w:rsidRDefault="00BA2CC5" w:rsidP="00BA2CC5">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BA2CC5" w:rsidRPr="00365321" w:rsidRDefault="00BA2CC5" w:rsidP="00BA2CC5">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BA2CC5" w:rsidRPr="00365321" w:rsidRDefault="00BA2CC5" w:rsidP="00BA2CC5">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72</w:t>
            </w:r>
          </w:p>
        </w:tc>
        <w:tc>
          <w:tcPr>
            <w:tcW w:w="900" w:type="dxa"/>
            <w:vAlign w:val="center"/>
          </w:tcPr>
          <w:p w:rsidR="00BA2CC5" w:rsidRPr="00365321" w:rsidRDefault="00BA2CC5" w:rsidP="00BA2CC5">
            <w:pPr>
              <w:suppressAutoHyphens/>
              <w:snapToGrid w:val="0"/>
              <w:spacing w:before="0" w:beforeAutospacing="0" w:after="0" w:afterAutospacing="0"/>
              <w:jc w:val="center"/>
              <w:rPr>
                <w:b/>
                <w:sz w:val="20"/>
                <w:szCs w:val="20"/>
              </w:rPr>
            </w:pP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72</w:t>
            </w:r>
          </w:p>
        </w:tc>
        <w:tc>
          <w:tcPr>
            <w:tcW w:w="933" w:type="dxa"/>
            <w:vAlign w:val="center"/>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72</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407551">
        <w:tc>
          <w:tcPr>
            <w:tcW w:w="720" w:type="dxa"/>
            <w:vMerge/>
          </w:tcPr>
          <w:p w:rsidR="00BA2CC5" w:rsidRPr="00365321" w:rsidRDefault="00BA2CC5" w:rsidP="00BA2CC5">
            <w:pPr>
              <w:suppressAutoHyphens/>
              <w:snapToGrid w:val="0"/>
              <w:spacing w:before="0" w:beforeAutospacing="0" w:after="0" w:afterAutospacing="0"/>
              <w:rPr>
                <w:b/>
                <w:sz w:val="20"/>
                <w:szCs w:val="20"/>
              </w:rPr>
            </w:pPr>
          </w:p>
        </w:tc>
        <w:tc>
          <w:tcPr>
            <w:tcW w:w="4537" w:type="dxa"/>
            <w:vMerge/>
          </w:tcPr>
          <w:p w:rsidR="00BA2CC5" w:rsidRPr="00365321" w:rsidRDefault="00BA2CC5" w:rsidP="00BA2CC5">
            <w:pPr>
              <w:suppressAutoHyphens/>
              <w:snapToGrid w:val="0"/>
              <w:spacing w:before="0" w:beforeAutospacing="0" w:after="0" w:afterAutospacing="0"/>
              <w:rPr>
                <w:b/>
                <w:sz w:val="20"/>
                <w:szCs w:val="20"/>
              </w:rPr>
            </w:pP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900" w:type="dxa"/>
            <w:vAlign w:val="center"/>
          </w:tcPr>
          <w:p w:rsidR="00BA2CC5" w:rsidRPr="00365321" w:rsidRDefault="00BA2CC5" w:rsidP="00BA2CC5">
            <w:pPr>
              <w:pStyle w:val="afffd"/>
              <w:suppressAutoHyphens/>
              <w:snapToGrid w:val="0"/>
              <w:jc w:val="center"/>
              <w:rPr>
                <w:b/>
                <w:sz w:val="20"/>
                <w:szCs w:val="20"/>
              </w:rPr>
            </w:pP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933" w:type="dxa"/>
            <w:vAlign w:val="center"/>
          </w:tcPr>
          <w:p w:rsidR="00BA2CC5" w:rsidRPr="00365321" w:rsidRDefault="00BA2CC5" w:rsidP="00BA2CC5">
            <w:pPr>
              <w:tabs>
                <w:tab w:val="left" w:pos="900"/>
              </w:tabs>
              <w:spacing w:before="0" w:beforeAutospacing="0" w:after="0" w:afterAutospacing="0"/>
              <w:jc w:val="center"/>
              <w:rPr>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900" w:type="dxa"/>
            <w:vAlign w:val="center"/>
          </w:tcPr>
          <w:p w:rsidR="00BA2CC5" w:rsidRPr="00365321" w:rsidRDefault="00BA2CC5" w:rsidP="00BA2CC5">
            <w:pPr>
              <w:tabs>
                <w:tab w:val="left" w:pos="900"/>
              </w:tabs>
              <w:spacing w:before="0" w:beforeAutospacing="0" w:after="0" w:afterAutospacing="0"/>
              <w:jc w:val="center"/>
              <w:rPr>
                <w:b/>
                <w:sz w:val="20"/>
                <w:szCs w:val="20"/>
              </w:rPr>
            </w:pPr>
          </w:p>
        </w:tc>
      </w:tr>
      <w:tr w:rsidR="00AB37CB" w:rsidRPr="00365321" w:rsidTr="009C1438">
        <w:tc>
          <w:tcPr>
            <w:tcW w:w="720" w:type="dxa"/>
            <w:vMerge/>
          </w:tcPr>
          <w:p w:rsidR="00AB37CB" w:rsidRPr="00365321" w:rsidRDefault="00AB37CB" w:rsidP="009C1438">
            <w:pPr>
              <w:suppressAutoHyphens/>
              <w:snapToGrid w:val="0"/>
              <w:spacing w:before="0" w:beforeAutospacing="0" w:after="0" w:afterAutospacing="0"/>
              <w:rPr>
                <w:b/>
                <w:sz w:val="20"/>
                <w:szCs w:val="20"/>
              </w:rPr>
            </w:pPr>
          </w:p>
        </w:tc>
        <w:tc>
          <w:tcPr>
            <w:tcW w:w="4537" w:type="dxa"/>
            <w:vMerge/>
          </w:tcPr>
          <w:p w:rsidR="00AB37CB" w:rsidRPr="00365321" w:rsidRDefault="00AB37CB" w:rsidP="009C1438">
            <w:pPr>
              <w:suppressAutoHyphens/>
              <w:snapToGrid w:val="0"/>
              <w:spacing w:before="0" w:beforeAutospacing="0" w:after="0" w:afterAutospacing="0"/>
              <w:rPr>
                <w:b/>
                <w:sz w:val="20"/>
                <w:szCs w:val="20"/>
              </w:rPr>
            </w:pPr>
          </w:p>
        </w:tc>
        <w:tc>
          <w:tcPr>
            <w:tcW w:w="4860" w:type="dxa"/>
            <w:gridSpan w:val="6"/>
            <w:vAlign w:val="center"/>
          </w:tcPr>
          <w:p w:rsidR="00AB37CB" w:rsidRPr="00365321" w:rsidRDefault="00AB37CB"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AB37CB" w:rsidRPr="00365321" w:rsidRDefault="00AB37CB" w:rsidP="00AB37CB">
      <w:pPr>
        <w:spacing w:before="0" w:beforeAutospacing="0" w:after="0" w:afterAutospacing="0"/>
        <w:rPr>
          <w:rFonts w:eastAsia="Times New Roman"/>
          <w:sz w:val="22"/>
          <w:szCs w:val="22"/>
        </w:rPr>
      </w:pP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*____________</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AB37CB" w:rsidRPr="00365321" w:rsidRDefault="00AB37CB" w:rsidP="00AB37CB">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AB37CB" w:rsidRPr="00365321" w:rsidRDefault="00AB37CB" w:rsidP="00AB37CB">
      <w:pPr>
        <w:tabs>
          <w:tab w:val="left" w:pos="1100"/>
        </w:tabs>
        <w:spacing w:before="0" w:beforeAutospacing="0" w:after="0" w:afterAutospacing="0"/>
        <w:ind w:left="360" w:firstLine="708"/>
        <w:jc w:val="both"/>
        <w:rPr>
          <w:b/>
          <w:sz w:val="20"/>
          <w:szCs w:val="20"/>
        </w:rPr>
      </w:pPr>
    </w:p>
    <w:p w:rsidR="00AB37CB" w:rsidRPr="000C115C" w:rsidRDefault="00AB37CB" w:rsidP="000C115C">
      <w:pPr>
        <w:spacing w:before="0" w:beforeAutospacing="0" w:after="0" w:afterAutospacing="0"/>
        <w:ind w:firstLine="680"/>
        <w:rPr>
          <w:b/>
          <w:sz w:val="20"/>
          <w:szCs w:val="20"/>
        </w:rPr>
      </w:pPr>
      <w:r w:rsidRPr="000C115C">
        <w:rPr>
          <w:b/>
          <w:sz w:val="20"/>
          <w:szCs w:val="20"/>
        </w:rPr>
        <w:t>5. Содержание дисциплины</w:t>
      </w:r>
    </w:p>
    <w:p w:rsidR="00AB37CB" w:rsidRPr="00365321" w:rsidRDefault="00AB37CB" w:rsidP="00AB37CB">
      <w:pPr>
        <w:spacing w:before="0" w:beforeAutospacing="0" w:after="0" w:afterAutospacing="0"/>
        <w:ind w:firstLine="680"/>
        <w:rPr>
          <w:b/>
          <w:sz w:val="20"/>
          <w:szCs w:val="20"/>
        </w:rPr>
      </w:pPr>
      <w:r w:rsidRPr="00365321">
        <w:rPr>
          <w:b/>
          <w:sz w:val="20"/>
          <w:szCs w:val="20"/>
        </w:rPr>
        <w:t xml:space="preserve">5.1 Содержание разделов </w:t>
      </w:r>
    </w:p>
    <w:p w:rsidR="00AB37CB" w:rsidRPr="00365321" w:rsidRDefault="00AB37CB" w:rsidP="00AB37CB">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2008"/>
        <w:gridCol w:w="7004"/>
      </w:tblGrid>
      <w:tr w:rsidR="00AB37CB" w:rsidRPr="00365321" w:rsidTr="009C1438">
        <w:trPr>
          <w:tblHeader/>
        </w:trPr>
        <w:tc>
          <w:tcPr>
            <w:tcW w:w="269" w:type="pct"/>
          </w:tcPr>
          <w:p w:rsidR="00AB37CB" w:rsidRPr="00365321" w:rsidRDefault="00AB37CB" w:rsidP="009C1438">
            <w:pPr>
              <w:suppressAutoHyphens/>
              <w:spacing w:before="0" w:beforeAutospacing="0" w:after="0" w:afterAutospacing="0"/>
              <w:jc w:val="center"/>
              <w:rPr>
                <w:sz w:val="20"/>
                <w:szCs w:val="20"/>
              </w:rPr>
            </w:pPr>
            <w:r w:rsidRPr="00365321">
              <w:rPr>
                <w:sz w:val="20"/>
                <w:szCs w:val="20"/>
              </w:rPr>
              <w:t>№ п/п</w:t>
            </w:r>
          </w:p>
        </w:tc>
        <w:tc>
          <w:tcPr>
            <w:tcW w:w="1054" w:type="pct"/>
          </w:tcPr>
          <w:p w:rsidR="00AB37CB" w:rsidRPr="00365321" w:rsidRDefault="00AB37CB" w:rsidP="009C1438">
            <w:pPr>
              <w:suppressAutoHyphens/>
              <w:spacing w:before="0" w:beforeAutospacing="0" w:after="0" w:afterAutospacing="0"/>
              <w:jc w:val="center"/>
              <w:rPr>
                <w:spacing w:val="-2"/>
                <w:sz w:val="20"/>
                <w:szCs w:val="20"/>
              </w:rPr>
            </w:pPr>
            <w:r w:rsidRPr="00365321">
              <w:rPr>
                <w:spacing w:val="-2"/>
                <w:sz w:val="20"/>
                <w:szCs w:val="20"/>
              </w:rPr>
              <w:t>Наименование раздела дисциплины</w:t>
            </w:r>
          </w:p>
        </w:tc>
        <w:tc>
          <w:tcPr>
            <w:tcW w:w="3678" w:type="pct"/>
          </w:tcPr>
          <w:p w:rsidR="00AB37CB" w:rsidRPr="00365321" w:rsidRDefault="00AB37CB"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AB37CB" w:rsidRPr="00365321" w:rsidTr="009C1438">
        <w:tc>
          <w:tcPr>
            <w:tcW w:w="269" w:type="pct"/>
          </w:tcPr>
          <w:p w:rsidR="00AB37CB" w:rsidRPr="00365321" w:rsidRDefault="00AB37CB" w:rsidP="009C1438">
            <w:pPr>
              <w:suppressAutoHyphens/>
              <w:spacing w:before="0" w:beforeAutospacing="0" w:after="0" w:afterAutospacing="0"/>
              <w:jc w:val="center"/>
              <w:rPr>
                <w:sz w:val="20"/>
                <w:szCs w:val="20"/>
              </w:rPr>
            </w:pPr>
            <w:r w:rsidRPr="00365321">
              <w:rPr>
                <w:sz w:val="20"/>
                <w:szCs w:val="20"/>
              </w:rPr>
              <w:t>1</w:t>
            </w:r>
          </w:p>
        </w:tc>
        <w:tc>
          <w:tcPr>
            <w:tcW w:w="1054" w:type="pct"/>
          </w:tcPr>
          <w:p w:rsidR="00AB37CB" w:rsidRPr="00365321" w:rsidRDefault="00AB37CB" w:rsidP="009C1438">
            <w:pPr>
              <w:spacing w:before="0" w:beforeAutospacing="0" w:after="0" w:afterAutospacing="0"/>
              <w:jc w:val="both"/>
              <w:rPr>
                <w:sz w:val="20"/>
                <w:szCs w:val="20"/>
              </w:rPr>
            </w:pPr>
            <w:r w:rsidRPr="00365321">
              <w:rPr>
                <w:sz w:val="20"/>
                <w:szCs w:val="20"/>
              </w:rPr>
              <w:t xml:space="preserve">Содержание волонтерской деятельности в современной </w:t>
            </w:r>
          </w:p>
          <w:p w:rsidR="00AB37CB" w:rsidRPr="00365321" w:rsidRDefault="00AB37CB" w:rsidP="009C1438">
            <w:pPr>
              <w:spacing w:before="0" w:beforeAutospacing="0" w:after="0" w:afterAutospacing="0"/>
              <w:jc w:val="both"/>
              <w:rPr>
                <w:b/>
                <w:bCs/>
                <w:sz w:val="20"/>
                <w:szCs w:val="20"/>
              </w:rPr>
            </w:pPr>
            <w:r w:rsidRPr="00365321">
              <w:rPr>
                <w:sz w:val="20"/>
                <w:szCs w:val="20"/>
              </w:rPr>
              <w:t>России</w:t>
            </w:r>
          </w:p>
        </w:tc>
        <w:tc>
          <w:tcPr>
            <w:tcW w:w="3678" w:type="pct"/>
          </w:tcPr>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proofErr w:type="spellStart"/>
            <w:r w:rsidRPr="00365321">
              <w:rPr>
                <w:rFonts w:eastAsia="Times New Roman"/>
                <w:b/>
                <w:bCs/>
                <w:sz w:val="20"/>
                <w:szCs w:val="20"/>
              </w:rPr>
              <w:t>Волонтерство</w:t>
            </w:r>
            <w:proofErr w:type="spellEnd"/>
            <w:r w:rsidRPr="00365321">
              <w:rPr>
                <w:rFonts w:eastAsia="Times New Roman"/>
                <w:b/>
                <w:bCs/>
                <w:sz w:val="20"/>
                <w:szCs w:val="20"/>
              </w:rPr>
              <w:t xml:space="preserve"> как ресурс личностного роста и общественного развития</w:t>
            </w:r>
          </w:p>
          <w:p w:rsidR="00AB37CB" w:rsidRPr="00365321" w:rsidRDefault="00AB37CB" w:rsidP="009C1438">
            <w:pPr>
              <w:autoSpaceDE w:val="0"/>
              <w:autoSpaceDN w:val="0"/>
              <w:adjustRightInd w:val="0"/>
              <w:spacing w:before="0" w:beforeAutospacing="0" w:after="0" w:afterAutospacing="0"/>
              <w:jc w:val="both"/>
              <w:rPr>
                <w:sz w:val="20"/>
                <w:szCs w:val="20"/>
              </w:rPr>
            </w:pPr>
            <w:r w:rsidRPr="00365321">
              <w:rPr>
                <w:rFonts w:eastAsia="Times New Roman"/>
                <w:sz w:val="20"/>
                <w:szCs w:val="20"/>
              </w:rPr>
              <w:t>Содержание и специфика понятий «</w:t>
            </w:r>
            <w:r w:rsidRPr="00365321">
              <w:rPr>
                <w:sz w:val="20"/>
                <w:szCs w:val="20"/>
              </w:rPr>
              <w:t>добровольцы» (</w:t>
            </w:r>
            <w:r w:rsidRPr="00365321">
              <w:rPr>
                <w:rFonts w:eastAsia="Times New Roman"/>
                <w:sz w:val="20"/>
                <w:szCs w:val="20"/>
              </w:rPr>
              <w:t>«волонтеры»), «</w:t>
            </w:r>
            <w:r w:rsidRPr="00365321">
              <w:rPr>
                <w:sz w:val="20"/>
                <w:szCs w:val="20"/>
              </w:rPr>
              <w:t>добровольчество» (</w:t>
            </w:r>
            <w:r w:rsidRPr="00365321">
              <w:rPr>
                <w:rFonts w:eastAsia="Times New Roman"/>
                <w:sz w:val="20"/>
                <w:szCs w:val="20"/>
              </w:rPr>
              <w:t>«</w:t>
            </w:r>
            <w:proofErr w:type="spellStart"/>
            <w:r w:rsidRPr="00365321">
              <w:rPr>
                <w:rFonts w:eastAsia="Times New Roman"/>
                <w:sz w:val="20"/>
                <w:szCs w:val="20"/>
              </w:rPr>
              <w:t>волонтерство</w:t>
            </w:r>
            <w:proofErr w:type="spellEnd"/>
            <w:r w:rsidRPr="00365321">
              <w:rPr>
                <w:rFonts w:eastAsia="Times New Roman"/>
                <w:sz w:val="20"/>
                <w:szCs w:val="20"/>
              </w:rPr>
              <w:t>»), «</w:t>
            </w:r>
            <w:r w:rsidRPr="00365321">
              <w:rPr>
                <w:sz w:val="20"/>
                <w:szCs w:val="20"/>
                <w:shd w:val="clear" w:color="auto" w:fill="FFFFFF"/>
              </w:rPr>
              <w:t>добровольческая (</w:t>
            </w:r>
            <w:r w:rsidRPr="00365321">
              <w:rPr>
                <w:rFonts w:eastAsia="Times New Roman"/>
                <w:sz w:val="20"/>
                <w:szCs w:val="20"/>
              </w:rPr>
              <w:t xml:space="preserve">волонтерская) организация», «волонтерская деятельность», «организатор </w:t>
            </w:r>
            <w:r w:rsidRPr="00365321">
              <w:rPr>
                <w:sz w:val="20"/>
                <w:szCs w:val="20"/>
                <w:shd w:val="clear" w:color="auto" w:fill="FFFFFF"/>
              </w:rPr>
              <w:t>добровольческой</w:t>
            </w:r>
            <w:r w:rsidRPr="00365321">
              <w:rPr>
                <w:rFonts w:eastAsia="Times New Roman"/>
                <w:sz w:val="20"/>
                <w:szCs w:val="20"/>
              </w:rPr>
              <w:t xml:space="preserve"> (волонтерской) деятельности». </w:t>
            </w:r>
            <w:r w:rsidRPr="00365321">
              <w:rPr>
                <w:bCs/>
                <w:color w:val="22272F"/>
                <w:sz w:val="20"/>
                <w:szCs w:val="20"/>
                <w:shd w:val="clear" w:color="auto" w:fill="FFFFFF"/>
              </w:rPr>
              <w:t>Права и обязанности добровольца (волонтера).</w:t>
            </w:r>
            <w:r w:rsidRPr="00365321">
              <w:rPr>
                <w:rFonts w:eastAsia="Times New Roman"/>
                <w:sz w:val="20"/>
                <w:szCs w:val="20"/>
              </w:rPr>
              <w:t xml:space="preserve"> Взаимосвязь волонтерской деятельности с существенными позитивными изменениями в личности человека.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Волонтерская деятельность и </w:t>
            </w:r>
            <w:r w:rsidRPr="00365321">
              <w:rPr>
                <w:sz w:val="20"/>
                <w:szCs w:val="20"/>
              </w:rPr>
              <w:t>активизация личностных ресурсов саморазвития и самореализации человека, повышение уровня его духовности, нравственности, толерантности, креативности, рефлексии.</w:t>
            </w:r>
            <w:r w:rsidRPr="00365321">
              <w:rPr>
                <w:rFonts w:eastAsia="Times New Roman"/>
                <w:sz w:val="20"/>
                <w:szCs w:val="20"/>
              </w:rPr>
              <w:t xml:space="preserve"> Программы </w:t>
            </w:r>
            <w:r w:rsidRPr="00365321">
              <w:rPr>
                <w:rFonts w:eastAsia="Times New Roman"/>
                <w:sz w:val="20"/>
                <w:szCs w:val="20"/>
              </w:rPr>
              <w:lastRenderedPageBreak/>
              <w:t xml:space="preserve">саморазвития личности в контексте </w:t>
            </w:r>
            <w:proofErr w:type="spellStart"/>
            <w:r w:rsidRPr="00365321">
              <w:rPr>
                <w:rFonts w:eastAsia="Times New Roman"/>
                <w:sz w:val="20"/>
                <w:szCs w:val="20"/>
              </w:rPr>
              <w:t>волонтерства</w:t>
            </w:r>
            <w:proofErr w:type="spellEnd"/>
            <w:r w:rsidRPr="00365321">
              <w:rPr>
                <w:rFonts w:eastAsia="Times New Roman"/>
                <w:sz w:val="20"/>
                <w:szCs w:val="20"/>
              </w:rPr>
              <w:t>. Волонтерская деятельность как условие формирования социально значимых личностных свойств (качеств).</w:t>
            </w:r>
          </w:p>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Содержание и формы волонтерской деятельности</w:t>
            </w:r>
          </w:p>
          <w:p w:rsidR="00AB37CB" w:rsidRPr="00365321" w:rsidRDefault="00AB37CB" w:rsidP="009C1438">
            <w:pPr>
              <w:suppressAutoHyphens/>
              <w:spacing w:before="0" w:beforeAutospacing="0" w:after="0" w:afterAutospacing="0"/>
              <w:jc w:val="both"/>
              <w:rPr>
                <w:rFonts w:eastAsia="Times New Roman"/>
                <w:sz w:val="20"/>
                <w:szCs w:val="20"/>
              </w:rPr>
            </w:pPr>
            <w:r w:rsidRPr="00365321">
              <w:rPr>
                <w:rFonts w:eastAsia="Times New Roman"/>
                <w:sz w:val="20"/>
                <w:szCs w:val="20"/>
              </w:rPr>
              <w:t xml:space="preserve">Мировое и отечественное историческое наследие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основные направления волонтерской деятельности в современных российских условиях. Государственная политика в области развития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Возможности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различных сферах жизнедеятельности российского общества. Механизмы и технологии волонтерской деятельности. Волонтерский менеджмент. Социальное проектирование, взаимодействие, связь поколений и благотворительность в процессе </w:t>
            </w:r>
            <w:proofErr w:type="spellStart"/>
            <w:r w:rsidRPr="00365321">
              <w:rPr>
                <w:rFonts w:eastAsia="Times New Roman"/>
                <w:sz w:val="20"/>
                <w:szCs w:val="20"/>
              </w:rPr>
              <w:t>волонтерства</w:t>
            </w:r>
            <w:proofErr w:type="spellEnd"/>
            <w:r w:rsidRPr="00365321">
              <w:rPr>
                <w:rFonts w:eastAsia="Times New Roman"/>
                <w:sz w:val="20"/>
                <w:szCs w:val="20"/>
              </w:rPr>
              <w:t>.</w:t>
            </w:r>
          </w:p>
        </w:tc>
      </w:tr>
      <w:tr w:rsidR="00AB37CB" w:rsidRPr="00365321" w:rsidTr="009C1438">
        <w:tc>
          <w:tcPr>
            <w:tcW w:w="269" w:type="pct"/>
          </w:tcPr>
          <w:p w:rsidR="00AB37CB" w:rsidRPr="00365321" w:rsidRDefault="00AB37CB" w:rsidP="009C1438">
            <w:pPr>
              <w:suppressAutoHyphens/>
              <w:spacing w:before="0" w:beforeAutospacing="0" w:after="0" w:afterAutospacing="0"/>
              <w:jc w:val="center"/>
              <w:rPr>
                <w:sz w:val="20"/>
                <w:szCs w:val="20"/>
              </w:rPr>
            </w:pPr>
            <w:r w:rsidRPr="00365321">
              <w:rPr>
                <w:sz w:val="20"/>
                <w:szCs w:val="20"/>
              </w:rPr>
              <w:lastRenderedPageBreak/>
              <w:t>2</w:t>
            </w:r>
          </w:p>
        </w:tc>
        <w:tc>
          <w:tcPr>
            <w:tcW w:w="1054" w:type="pct"/>
          </w:tcPr>
          <w:p w:rsidR="00AB37CB" w:rsidRPr="00365321" w:rsidRDefault="00AB37CB" w:rsidP="009C1438">
            <w:pPr>
              <w:spacing w:before="0" w:beforeAutospacing="0" w:after="0" w:afterAutospacing="0"/>
              <w:jc w:val="both"/>
              <w:rPr>
                <w:bCs/>
                <w:sz w:val="20"/>
                <w:szCs w:val="20"/>
              </w:rPr>
            </w:pPr>
            <w:r w:rsidRPr="00365321">
              <w:rPr>
                <w:bCs/>
                <w:sz w:val="20"/>
                <w:szCs w:val="20"/>
              </w:rPr>
              <w:t>Организация работы с волонтерами и взаимодействия в волонтерской деятельности</w:t>
            </w:r>
          </w:p>
        </w:tc>
        <w:tc>
          <w:tcPr>
            <w:tcW w:w="3678" w:type="pct"/>
          </w:tcPr>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Организационные основы работы с волонтерами</w:t>
            </w:r>
          </w:p>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Цель и задачи организации работы с волонтерами. Основные направления организации волонтерской деятельности: </w:t>
            </w:r>
            <w:proofErr w:type="spellStart"/>
            <w:r w:rsidRPr="00365321">
              <w:rPr>
                <w:rFonts w:eastAsia="Times New Roman"/>
                <w:sz w:val="20"/>
                <w:szCs w:val="20"/>
              </w:rPr>
              <w:t>рекрутинг</w:t>
            </w:r>
            <w:proofErr w:type="spellEnd"/>
            <w:r w:rsidRPr="00365321">
              <w:rPr>
                <w:rFonts w:eastAsia="Times New Roman"/>
                <w:sz w:val="20"/>
                <w:szCs w:val="20"/>
              </w:rPr>
              <w:t xml:space="preserve">, повышение узнаваемости и популярности проектов </w:t>
            </w:r>
            <w:r w:rsidRPr="00365321">
              <w:rPr>
                <w:sz w:val="20"/>
                <w:szCs w:val="20"/>
              </w:rPr>
              <w:t>добровольцев</w:t>
            </w:r>
            <w:r w:rsidRPr="00365321">
              <w:rPr>
                <w:rFonts w:eastAsia="Times New Roman"/>
                <w:sz w:val="20"/>
                <w:szCs w:val="20"/>
              </w:rPr>
              <w:t xml:space="preserve">, работа со СМИ, обучение волонтеров, стимулирование и оценка эффективности волонтерской деятельности. Границы прав и ответственности добровольцев, организаторов волонтерской деятельности и волонтерских организаций. Мотивация волонтеров на </w:t>
            </w:r>
            <w:r w:rsidRPr="00365321">
              <w:rPr>
                <w:sz w:val="20"/>
                <w:szCs w:val="20"/>
              </w:rPr>
              <w:t>добровольчество</w:t>
            </w:r>
            <w:r w:rsidRPr="00365321">
              <w:rPr>
                <w:rFonts w:eastAsia="Times New Roman"/>
                <w:sz w:val="20"/>
                <w:szCs w:val="20"/>
              </w:rPr>
              <w:t xml:space="preserve">.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w:t>
            </w:r>
            <w:r w:rsidRPr="00365321">
              <w:rPr>
                <w:sz w:val="20"/>
                <w:szCs w:val="20"/>
              </w:rPr>
              <w:t>добровольцев</w:t>
            </w:r>
            <w:r w:rsidRPr="00365321">
              <w:rPr>
                <w:rFonts w:eastAsia="Times New Roman"/>
                <w:sz w:val="20"/>
                <w:szCs w:val="20"/>
              </w:rPr>
              <w:t xml:space="preserve"> долгосрочных проектов. Проблема психоэмоционального выгорания волонтеров и их профилактика.</w:t>
            </w:r>
          </w:p>
          <w:p w:rsidR="00AB37CB" w:rsidRPr="00365321" w:rsidRDefault="00AB37CB" w:rsidP="009C1438">
            <w:pPr>
              <w:autoSpaceDE w:val="0"/>
              <w:autoSpaceDN w:val="0"/>
              <w:adjustRightInd w:val="0"/>
              <w:spacing w:before="0" w:beforeAutospacing="0" w:after="0" w:afterAutospacing="0"/>
              <w:jc w:val="both"/>
              <w:rPr>
                <w:rFonts w:eastAsia="Times New Roman"/>
                <w:bCs/>
                <w:sz w:val="20"/>
                <w:szCs w:val="20"/>
              </w:rPr>
            </w:pPr>
            <w:r w:rsidRPr="00365321">
              <w:rPr>
                <w:rFonts w:eastAsia="Times New Roman"/>
                <w:b/>
                <w:bCs/>
                <w:sz w:val="20"/>
                <w:szCs w:val="20"/>
              </w:rPr>
              <w:t xml:space="preserve">Взаимодействие </w:t>
            </w:r>
            <w:r w:rsidRPr="00365321">
              <w:rPr>
                <w:rFonts w:eastAsia="Times New Roman"/>
                <w:b/>
                <w:sz w:val="20"/>
                <w:szCs w:val="20"/>
              </w:rPr>
              <w:t xml:space="preserve">волонтеров </w:t>
            </w:r>
            <w:r w:rsidRPr="00365321">
              <w:rPr>
                <w:rFonts w:eastAsia="Times New Roman"/>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Содержание понятия «</w:t>
            </w:r>
            <w:r w:rsidRPr="00365321">
              <w:rPr>
                <w:rFonts w:eastAsia="Times New Roman"/>
                <w:bCs/>
                <w:sz w:val="20"/>
                <w:szCs w:val="20"/>
              </w:rPr>
              <w:t xml:space="preserve">социально ориентированная некоммерческая организация» (НКО), особенности их правового статуса и деятельности в </w:t>
            </w:r>
            <w:r w:rsidRPr="00365321">
              <w:rPr>
                <w:rFonts w:eastAsia="Times New Roman"/>
                <w:sz w:val="20"/>
                <w:szCs w:val="20"/>
              </w:rPr>
              <w:t xml:space="preserve">Российской Федерации. Цель, формы, механизмы, порядок и специфика взаимодействия </w:t>
            </w:r>
            <w:r w:rsidRPr="00365321">
              <w:rPr>
                <w:sz w:val="20"/>
                <w:szCs w:val="20"/>
              </w:rPr>
              <w:t>добровольцев</w:t>
            </w:r>
            <w:r w:rsidRPr="00365321">
              <w:rPr>
                <w:rFonts w:eastAsia="Times New Roman"/>
                <w:sz w:val="20"/>
                <w:szCs w:val="20"/>
              </w:rPr>
              <w:t xml:space="preserve">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 </w:t>
            </w:r>
            <w:r w:rsidRPr="00365321">
              <w:rPr>
                <w:rFonts w:eastAsia="Times New Roman"/>
                <w:bCs/>
                <w:sz w:val="20"/>
                <w:szCs w:val="20"/>
              </w:rPr>
              <w:t>Особенности</w:t>
            </w:r>
            <w:r w:rsidRPr="00365321">
              <w:rPr>
                <w:rFonts w:eastAsia="Times New Roman"/>
                <w:sz w:val="20"/>
                <w:szCs w:val="20"/>
              </w:rPr>
              <w:t xml:space="preserve"> взаимодействия волонтеров с социально ориентированными НКО, </w:t>
            </w:r>
            <w:r w:rsidRPr="00365321">
              <w:rPr>
                <w:rFonts w:eastAsia="Times New Roman"/>
                <w:bCs/>
                <w:sz w:val="20"/>
                <w:szCs w:val="20"/>
              </w:rPr>
              <w:t>инициативными группами,</w:t>
            </w:r>
            <w:r w:rsidRPr="00365321">
              <w:rPr>
                <w:rFonts w:eastAsia="Times New Roman"/>
                <w:sz w:val="20"/>
                <w:szCs w:val="20"/>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AB37CB" w:rsidRPr="00365321" w:rsidRDefault="00AB37CB" w:rsidP="00AB37CB">
      <w:pPr>
        <w:spacing w:before="0" w:beforeAutospacing="0" w:after="0" w:afterAutospacing="0"/>
        <w:ind w:firstLine="680"/>
        <w:rPr>
          <w:b/>
          <w:sz w:val="20"/>
          <w:szCs w:val="20"/>
        </w:rPr>
      </w:pPr>
    </w:p>
    <w:p w:rsidR="00AB37CB" w:rsidRPr="00365321" w:rsidRDefault="00AB37CB" w:rsidP="00AB37CB">
      <w:pPr>
        <w:suppressAutoHyphens/>
        <w:spacing w:before="0" w:beforeAutospacing="0" w:after="0" w:afterAutospacing="0"/>
        <w:ind w:firstLine="709"/>
        <w:jc w:val="both"/>
        <w:rPr>
          <w:b/>
          <w:sz w:val="20"/>
          <w:szCs w:val="20"/>
        </w:rPr>
      </w:pPr>
      <w:r w:rsidRPr="00365321">
        <w:rPr>
          <w:b/>
          <w:sz w:val="20"/>
          <w:szCs w:val="20"/>
        </w:rPr>
        <w:t>5.2 Занятия лекционного и семинарского типа</w:t>
      </w: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5.2.1 Темы лекций</w:t>
      </w: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Содержание волонтерской деятельности в современной России</w:t>
      </w:r>
      <w:r w:rsidRPr="00365321">
        <w:rPr>
          <w:b/>
          <w:iCs/>
          <w:sz w:val="20"/>
          <w:szCs w:val="20"/>
        </w:rPr>
        <w:t>»</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 xml:space="preserve">1. </w:t>
      </w:r>
      <w:proofErr w:type="spellStart"/>
      <w:r w:rsidRPr="00365321">
        <w:rPr>
          <w:rFonts w:eastAsia="Times New Roman"/>
          <w:bCs/>
          <w:sz w:val="20"/>
          <w:szCs w:val="20"/>
        </w:rPr>
        <w:t>Волонтерство</w:t>
      </w:r>
      <w:proofErr w:type="spellEnd"/>
      <w:r w:rsidRPr="00365321">
        <w:rPr>
          <w:rFonts w:eastAsia="Times New Roman"/>
          <w:bCs/>
          <w:sz w:val="20"/>
          <w:szCs w:val="20"/>
        </w:rPr>
        <w:t xml:space="preserve"> как ресурс личностного роста и общественного развития.</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2. Содержание и формы волонтерской деятельности.</w:t>
      </w:r>
    </w:p>
    <w:p w:rsidR="00AB37CB" w:rsidRPr="00365321" w:rsidRDefault="00AB37CB" w:rsidP="00AB37CB">
      <w:pPr>
        <w:spacing w:before="0" w:beforeAutospacing="0" w:after="0" w:afterAutospacing="0"/>
        <w:ind w:firstLine="709"/>
        <w:jc w:val="both"/>
        <w:rPr>
          <w:b/>
          <w:sz w:val="20"/>
          <w:szCs w:val="20"/>
        </w:rPr>
      </w:pP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2 </w:t>
      </w:r>
      <w:r w:rsidRPr="00365321">
        <w:rPr>
          <w:b/>
          <w:iCs/>
          <w:sz w:val="20"/>
          <w:szCs w:val="20"/>
        </w:rPr>
        <w:t>«</w:t>
      </w:r>
      <w:r w:rsidRPr="00365321">
        <w:rPr>
          <w:b/>
          <w:bCs/>
          <w:sz w:val="20"/>
          <w:szCs w:val="20"/>
        </w:rPr>
        <w:t>Организация работы с волонтерами и взаимодействия в волонтерской деятельности</w:t>
      </w:r>
      <w:r w:rsidRPr="00365321">
        <w:rPr>
          <w:b/>
          <w:iCs/>
          <w:sz w:val="20"/>
          <w:szCs w:val="20"/>
        </w:rPr>
        <w:t>»</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1. Организационные основы работы с волонтерами.</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 xml:space="preserve">2. Взаимодействие </w:t>
      </w:r>
      <w:r w:rsidRPr="00365321">
        <w:rPr>
          <w:rFonts w:eastAsia="Times New Roman"/>
          <w:sz w:val="20"/>
          <w:szCs w:val="20"/>
        </w:rPr>
        <w:t>волонтеров</w:t>
      </w:r>
      <w:r w:rsidRPr="00365321">
        <w:rPr>
          <w:rFonts w:eastAsia="Times New Roman"/>
          <w:bCs/>
          <w:sz w:val="20"/>
          <w:szCs w:val="20"/>
        </w:rPr>
        <w:t xml:space="preserve"> с деятельностью социально ориентированных некоммерческих организаций, инициативных групп, органов власти и иных организаций. </w:t>
      </w:r>
    </w:p>
    <w:p w:rsidR="00AB37CB" w:rsidRPr="00365321" w:rsidRDefault="00AB37CB" w:rsidP="00AB37CB">
      <w:pPr>
        <w:suppressAutoHyphens/>
        <w:spacing w:before="0" w:beforeAutospacing="0" w:after="0" w:afterAutospacing="0"/>
        <w:ind w:firstLine="709"/>
        <w:jc w:val="both"/>
        <w:rPr>
          <w:b/>
          <w:sz w:val="20"/>
          <w:szCs w:val="20"/>
        </w:rPr>
      </w:pPr>
    </w:p>
    <w:p w:rsidR="00AB37CB" w:rsidRPr="00365321" w:rsidRDefault="00AB37CB" w:rsidP="00AB37CB">
      <w:pPr>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Содержание волонтерской деятельности в современной России</w:t>
      </w:r>
      <w:r w:rsidRPr="00365321">
        <w:rPr>
          <w:b/>
          <w:iCs/>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1. Анализ </w:t>
      </w:r>
      <w:r w:rsidRPr="00365321">
        <w:rPr>
          <w:rFonts w:eastAsia="Times New Roman"/>
          <w:sz w:val="20"/>
          <w:szCs w:val="20"/>
        </w:rPr>
        <w:t>содержания понятий «</w:t>
      </w:r>
      <w:r w:rsidRPr="00365321">
        <w:rPr>
          <w:sz w:val="20"/>
          <w:szCs w:val="20"/>
        </w:rPr>
        <w:t>добровольчество» (</w:t>
      </w:r>
      <w:r w:rsidRPr="00365321">
        <w:rPr>
          <w:rFonts w:eastAsia="Times New Roman"/>
          <w:sz w:val="20"/>
          <w:szCs w:val="20"/>
        </w:rPr>
        <w:t>«</w:t>
      </w:r>
      <w:proofErr w:type="spellStart"/>
      <w:r w:rsidRPr="00365321">
        <w:rPr>
          <w:rFonts w:eastAsia="Times New Roman"/>
          <w:sz w:val="20"/>
          <w:szCs w:val="20"/>
        </w:rPr>
        <w:t>волонтерство</w:t>
      </w:r>
      <w:proofErr w:type="spellEnd"/>
      <w:r w:rsidRPr="00365321">
        <w:rPr>
          <w:rFonts w:eastAsia="Times New Roman"/>
          <w:sz w:val="20"/>
          <w:szCs w:val="20"/>
        </w:rPr>
        <w:t xml:space="preserve">»), «волонтерская организация», «волонтерская деятельность», «организатор волонтерской деятельности». </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2. Характеристика основных потребностей молодежи в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3. </w:t>
      </w:r>
      <w:proofErr w:type="spellStart"/>
      <w:r w:rsidRPr="00365321">
        <w:rPr>
          <w:rFonts w:eastAsia="Times New Roman"/>
          <w:sz w:val="20"/>
          <w:szCs w:val="20"/>
        </w:rPr>
        <w:t>Волонтерство</w:t>
      </w:r>
      <w:proofErr w:type="spellEnd"/>
      <w:r w:rsidRPr="00365321">
        <w:rPr>
          <w:rFonts w:eastAsia="Times New Roman"/>
          <w:sz w:val="20"/>
          <w:szCs w:val="20"/>
        </w:rPr>
        <w:t xml:space="preserve"> и нужда быть нужным и полезным другим людям.</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4. Реализация потребности в общении в процессе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5. Саморазвитие человека и с</w:t>
      </w:r>
      <w:r w:rsidRPr="00365321">
        <w:rPr>
          <w:sz w:val="20"/>
          <w:szCs w:val="20"/>
        </w:rPr>
        <w:t>амореализация</w:t>
      </w:r>
      <w:r w:rsidRPr="00365321">
        <w:rPr>
          <w:rFonts w:eastAsia="Times New Roman"/>
          <w:sz w:val="20"/>
          <w:szCs w:val="20"/>
        </w:rPr>
        <w:t xml:space="preserve"> личности в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lastRenderedPageBreak/>
        <w:t xml:space="preserve">6. Возможности приобретения социального опыта, развития и подтверждения самостоятельности и взрослости в ходе </w:t>
      </w:r>
      <w:proofErr w:type="spellStart"/>
      <w:r w:rsidRPr="00365321">
        <w:rPr>
          <w:rFonts w:eastAsia="Times New Roman"/>
          <w:sz w:val="20"/>
          <w:szCs w:val="20"/>
        </w:rPr>
        <w:t>волонтерства</w:t>
      </w:r>
      <w:proofErr w:type="spellEnd"/>
      <w:r w:rsidRPr="00365321">
        <w:rPr>
          <w:rFonts w:eastAsia="Times New Roman"/>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7. Проблема </w:t>
      </w:r>
      <w:r w:rsidRPr="00365321">
        <w:rPr>
          <w:sz w:val="20"/>
          <w:szCs w:val="20"/>
        </w:rPr>
        <w:t>активизация личностных ресурсов,</w:t>
      </w:r>
      <w:r w:rsidRPr="00365321">
        <w:rPr>
          <w:rFonts w:eastAsia="Times New Roman"/>
          <w:sz w:val="20"/>
          <w:szCs w:val="20"/>
        </w:rPr>
        <w:t xml:space="preserve"> </w:t>
      </w:r>
      <w:r w:rsidRPr="00365321">
        <w:rPr>
          <w:sz w:val="20"/>
          <w:szCs w:val="20"/>
        </w:rPr>
        <w:t>повышения духовности и нравственности</w:t>
      </w:r>
      <w:r w:rsidRPr="00365321">
        <w:rPr>
          <w:rFonts w:eastAsia="Times New Roman"/>
          <w:sz w:val="20"/>
          <w:szCs w:val="20"/>
        </w:rPr>
        <w:t xml:space="preserve"> человека в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8. </w:t>
      </w:r>
      <w:r w:rsidRPr="00365321">
        <w:rPr>
          <w:sz w:val="20"/>
          <w:szCs w:val="20"/>
        </w:rPr>
        <w:t>Формирование и р</w:t>
      </w:r>
      <w:r w:rsidRPr="00365321">
        <w:rPr>
          <w:rFonts w:eastAsia="Times New Roman"/>
          <w:sz w:val="20"/>
          <w:szCs w:val="20"/>
        </w:rPr>
        <w:t>азвитие</w:t>
      </w:r>
      <w:r w:rsidRPr="00365321">
        <w:rPr>
          <w:sz w:val="20"/>
          <w:szCs w:val="20"/>
        </w:rPr>
        <w:t xml:space="preserve"> толерантности и креативности</w:t>
      </w:r>
      <w:r w:rsidRPr="00365321">
        <w:rPr>
          <w:rFonts w:eastAsia="Times New Roman"/>
          <w:sz w:val="20"/>
          <w:szCs w:val="20"/>
        </w:rPr>
        <w:t xml:space="preserve"> </w:t>
      </w:r>
      <w:r w:rsidRPr="00365321">
        <w:rPr>
          <w:sz w:val="20"/>
          <w:szCs w:val="20"/>
        </w:rPr>
        <w:t>личности</w:t>
      </w:r>
      <w:r w:rsidRPr="00365321">
        <w:rPr>
          <w:rFonts w:eastAsia="Times New Roman"/>
          <w:sz w:val="20"/>
          <w:szCs w:val="20"/>
        </w:rPr>
        <w:t xml:space="preserve"> в процессе </w:t>
      </w:r>
      <w:proofErr w:type="spellStart"/>
      <w:r w:rsidRPr="00365321">
        <w:rPr>
          <w:rFonts w:eastAsia="Times New Roman"/>
          <w:sz w:val="20"/>
          <w:szCs w:val="20"/>
        </w:rPr>
        <w:t>волонтерства</w:t>
      </w:r>
      <w:proofErr w:type="spellEnd"/>
      <w:r w:rsidRPr="00365321">
        <w:rPr>
          <w:rFonts w:eastAsia="Times New Roman"/>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9. Включение человека в волонтерскую деятельность – одно из условий формирования у него социально значимых качеств.</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10. Значимые примеры волонтерской деятельности из мирового и отечественного исторического прошлого.</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11. Идеологические основы современной государственной политики России в области </w:t>
      </w:r>
      <w:proofErr w:type="spellStart"/>
      <w:r w:rsidRPr="00365321">
        <w:rPr>
          <w:rFonts w:eastAsia="Times New Roman"/>
          <w:sz w:val="20"/>
          <w:szCs w:val="20"/>
        </w:rPr>
        <w:t>волонтерства</w:t>
      </w:r>
      <w:proofErr w:type="spellEnd"/>
      <w:r w:rsidRPr="00365321">
        <w:rPr>
          <w:rFonts w:eastAsia="Times New Roman"/>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12. Возможности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решении местных проблем населения территорий.</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13. Роль и место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решении проблем социально-экономического, экологического, инновационного развития регионов России.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14. Цели, задачи и формы волонтерской деятельности в современных российских условиях.</w:t>
      </w:r>
    </w:p>
    <w:p w:rsidR="00AB37CB" w:rsidRPr="00365321" w:rsidRDefault="00AB37CB" w:rsidP="00AB37CB">
      <w:pPr>
        <w:tabs>
          <w:tab w:val="left" w:pos="1080"/>
        </w:tabs>
        <w:spacing w:before="0" w:beforeAutospacing="0" w:after="0" w:afterAutospacing="0"/>
        <w:ind w:firstLine="709"/>
        <w:jc w:val="both"/>
        <w:rPr>
          <w:b/>
          <w:sz w:val="20"/>
          <w:szCs w:val="20"/>
        </w:rPr>
      </w:pPr>
      <w:r w:rsidRPr="00365321">
        <w:rPr>
          <w:rFonts w:eastAsia="Times New Roman"/>
          <w:sz w:val="20"/>
          <w:szCs w:val="20"/>
        </w:rPr>
        <w:t>15. Волонтерский менеджмент: особенности проявления.</w:t>
      </w:r>
    </w:p>
    <w:p w:rsidR="00AB37CB" w:rsidRPr="00365321" w:rsidRDefault="00AB37CB" w:rsidP="00AB37CB">
      <w:pPr>
        <w:spacing w:before="0" w:beforeAutospacing="0" w:after="0" w:afterAutospacing="0"/>
        <w:ind w:firstLine="709"/>
        <w:jc w:val="both"/>
        <w:rPr>
          <w:b/>
          <w:sz w:val="20"/>
          <w:szCs w:val="20"/>
        </w:rPr>
      </w:pP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2 </w:t>
      </w:r>
      <w:r w:rsidRPr="00365321">
        <w:rPr>
          <w:b/>
          <w:iCs/>
          <w:sz w:val="20"/>
          <w:szCs w:val="20"/>
        </w:rPr>
        <w:t>«</w:t>
      </w:r>
      <w:r w:rsidRPr="00365321">
        <w:rPr>
          <w:b/>
          <w:bCs/>
          <w:sz w:val="20"/>
          <w:szCs w:val="20"/>
        </w:rPr>
        <w:t>Организация работы с волонтерами и взаимодействия в волонтерской деятельности</w:t>
      </w:r>
      <w:r w:rsidRPr="00365321">
        <w:rPr>
          <w:b/>
          <w:iCs/>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1. </w:t>
      </w:r>
      <w:r w:rsidRPr="00365321">
        <w:rPr>
          <w:rFonts w:eastAsia="Times New Roman"/>
          <w:sz w:val="20"/>
          <w:szCs w:val="20"/>
        </w:rPr>
        <w:t>Общая характеристика основных направлений организации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2. Особенности </w:t>
      </w:r>
      <w:proofErr w:type="spellStart"/>
      <w:r w:rsidRPr="00365321">
        <w:rPr>
          <w:rFonts w:eastAsia="Times New Roman"/>
          <w:sz w:val="20"/>
          <w:szCs w:val="20"/>
        </w:rPr>
        <w:t>рекрутинга</w:t>
      </w:r>
      <w:proofErr w:type="spellEnd"/>
      <w:r w:rsidRPr="00365321">
        <w:rPr>
          <w:rFonts w:eastAsia="Times New Roman"/>
          <w:sz w:val="20"/>
          <w:szCs w:val="20"/>
        </w:rPr>
        <w:t xml:space="preserve"> как одного из направлений организации волонтерской деятельности.</w:t>
      </w:r>
    </w:p>
    <w:p w:rsidR="00AB37CB" w:rsidRPr="00365321" w:rsidRDefault="00AB37CB" w:rsidP="00AB37CB">
      <w:pPr>
        <w:tabs>
          <w:tab w:val="left" w:pos="1080"/>
        </w:tabs>
        <w:spacing w:before="0" w:beforeAutospacing="0" w:after="0" w:afterAutospacing="0"/>
        <w:ind w:firstLine="709"/>
        <w:jc w:val="both"/>
        <w:rPr>
          <w:sz w:val="20"/>
          <w:szCs w:val="20"/>
        </w:rPr>
      </w:pPr>
      <w:r w:rsidRPr="00365321">
        <w:rPr>
          <w:rFonts w:eastAsia="Times New Roman"/>
          <w:sz w:val="20"/>
          <w:szCs w:val="20"/>
        </w:rPr>
        <w:t xml:space="preserve">3. </w:t>
      </w:r>
      <w:r w:rsidRPr="00365321">
        <w:rPr>
          <w:sz w:val="20"/>
          <w:szCs w:val="20"/>
        </w:rPr>
        <w:t xml:space="preserve">Обеспечение </w:t>
      </w:r>
      <w:r w:rsidRPr="00365321">
        <w:rPr>
          <w:rFonts w:eastAsia="Times New Roman"/>
          <w:sz w:val="20"/>
          <w:szCs w:val="20"/>
        </w:rPr>
        <w:t xml:space="preserve">узнаваемости и популярности проектов </w:t>
      </w:r>
      <w:r w:rsidRPr="00365321">
        <w:rPr>
          <w:bCs/>
          <w:sz w:val="20"/>
          <w:szCs w:val="20"/>
        </w:rPr>
        <w:t>волонтеро</w:t>
      </w:r>
      <w:r w:rsidRPr="00365321">
        <w:rPr>
          <w:sz w:val="20"/>
          <w:szCs w:val="20"/>
        </w:rPr>
        <w:t>в.</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4. </w:t>
      </w:r>
      <w:r w:rsidRPr="00365321">
        <w:rPr>
          <w:rFonts w:eastAsia="Times New Roman"/>
          <w:sz w:val="20"/>
          <w:szCs w:val="20"/>
        </w:rPr>
        <w:t>Работа со СМИ в качестве одного из направлений организации волонтерской деятельности.</w:t>
      </w:r>
    </w:p>
    <w:p w:rsidR="00AB37CB" w:rsidRPr="00365321" w:rsidRDefault="00AB37CB" w:rsidP="00AB37CB">
      <w:pPr>
        <w:tabs>
          <w:tab w:val="left" w:pos="1080"/>
        </w:tabs>
        <w:spacing w:before="0" w:beforeAutospacing="0" w:after="0" w:afterAutospacing="0"/>
        <w:ind w:firstLine="709"/>
        <w:jc w:val="both"/>
        <w:rPr>
          <w:sz w:val="20"/>
          <w:szCs w:val="20"/>
        </w:rPr>
      </w:pPr>
      <w:r w:rsidRPr="00365321">
        <w:rPr>
          <w:rFonts w:eastAsia="Times New Roman"/>
          <w:sz w:val="20"/>
          <w:szCs w:val="20"/>
        </w:rPr>
        <w:t xml:space="preserve">5. Проблема обучения волонтеров теории и практике </w:t>
      </w:r>
      <w:r w:rsidRPr="00365321">
        <w:rPr>
          <w:sz w:val="20"/>
          <w:szCs w:val="20"/>
        </w:rPr>
        <w:t>добровольчества.</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6. </w:t>
      </w:r>
      <w:r w:rsidRPr="00365321">
        <w:rPr>
          <w:rFonts w:eastAsia="Times New Roman"/>
          <w:sz w:val="20"/>
          <w:szCs w:val="20"/>
        </w:rPr>
        <w:t>Стимулирование и оценка эффективности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7. Права и ответственность </w:t>
      </w:r>
      <w:r w:rsidRPr="00365321">
        <w:rPr>
          <w:bCs/>
          <w:sz w:val="20"/>
          <w:szCs w:val="20"/>
        </w:rPr>
        <w:t>волонтеро</w:t>
      </w:r>
      <w:r w:rsidRPr="00365321">
        <w:rPr>
          <w:sz w:val="20"/>
          <w:szCs w:val="20"/>
        </w:rPr>
        <w:t>в</w:t>
      </w:r>
      <w:r w:rsidRPr="00365321">
        <w:rPr>
          <w:rFonts w:eastAsia="Times New Roman"/>
          <w:sz w:val="20"/>
          <w:szCs w:val="20"/>
        </w:rPr>
        <w:t xml:space="preserve"> и организаторов их деятельности.</w:t>
      </w:r>
    </w:p>
    <w:p w:rsidR="00AB37CB" w:rsidRPr="00365321" w:rsidRDefault="00AB37CB" w:rsidP="00AB37CB">
      <w:pPr>
        <w:tabs>
          <w:tab w:val="left" w:pos="1080"/>
        </w:tabs>
        <w:spacing w:before="0" w:beforeAutospacing="0" w:after="0" w:afterAutospacing="0"/>
        <w:ind w:firstLine="709"/>
        <w:jc w:val="both"/>
        <w:rPr>
          <w:sz w:val="20"/>
          <w:szCs w:val="20"/>
        </w:rPr>
      </w:pPr>
      <w:r w:rsidRPr="00365321">
        <w:rPr>
          <w:rFonts w:eastAsia="Times New Roman"/>
          <w:sz w:val="20"/>
          <w:szCs w:val="20"/>
        </w:rPr>
        <w:t xml:space="preserve">8. Мотивация волонтеров на </w:t>
      </w:r>
      <w:r w:rsidRPr="00365321">
        <w:rPr>
          <w:sz w:val="20"/>
          <w:szCs w:val="20"/>
        </w:rPr>
        <w:t>добровольчество: диагностика, оценивание, способы и средства поддержания и развития.</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9.</w:t>
      </w:r>
      <w:r w:rsidRPr="00365321">
        <w:rPr>
          <w:rFonts w:eastAsia="Times New Roman"/>
          <w:sz w:val="20"/>
          <w:szCs w:val="20"/>
        </w:rPr>
        <w:t xml:space="preserve"> Психоэмоциональное выгорание волонтеров: проблема профилактики.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10.</w:t>
      </w:r>
      <w:r w:rsidRPr="00365321">
        <w:rPr>
          <w:rFonts w:eastAsia="Times New Roman"/>
          <w:bCs/>
          <w:sz w:val="20"/>
          <w:szCs w:val="20"/>
        </w:rPr>
        <w:t xml:space="preserve"> Правовой статус и особенности деятельности социально ориентированных некоммерческих организаций в </w:t>
      </w:r>
      <w:r w:rsidRPr="00365321">
        <w:rPr>
          <w:rFonts w:eastAsia="Times New Roman"/>
          <w:sz w:val="20"/>
          <w:szCs w:val="20"/>
        </w:rPr>
        <w:t>Российской Федерации.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11. Цель и особенности взаимодействия волонтеров с федеральными органами власти и органами власти субъектов Российской Федерации.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12. Формы и специфика взаимодействия </w:t>
      </w:r>
      <w:r w:rsidRPr="00365321">
        <w:rPr>
          <w:sz w:val="20"/>
          <w:szCs w:val="20"/>
        </w:rPr>
        <w:t>добровольцев</w:t>
      </w:r>
      <w:r w:rsidRPr="00365321">
        <w:rPr>
          <w:rFonts w:eastAsia="Times New Roman"/>
          <w:sz w:val="20"/>
          <w:szCs w:val="20"/>
        </w:rPr>
        <w:t xml:space="preserve"> с органами местного самоуправления.</w:t>
      </w:r>
    </w:p>
    <w:p w:rsidR="00AB37CB" w:rsidRPr="00365321" w:rsidRDefault="00AB37CB" w:rsidP="00AB37CB">
      <w:pPr>
        <w:tabs>
          <w:tab w:val="left" w:pos="1080"/>
        </w:tabs>
        <w:spacing w:before="0" w:beforeAutospacing="0" w:after="0" w:afterAutospacing="0"/>
        <w:ind w:firstLine="709"/>
        <w:jc w:val="both"/>
        <w:rPr>
          <w:rFonts w:eastAsia="Times New Roman"/>
          <w:bCs/>
          <w:sz w:val="20"/>
          <w:szCs w:val="20"/>
        </w:rPr>
      </w:pPr>
      <w:r w:rsidRPr="00365321">
        <w:rPr>
          <w:rFonts w:eastAsia="Times New Roman"/>
          <w:sz w:val="20"/>
          <w:szCs w:val="20"/>
        </w:rPr>
        <w:t xml:space="preserve">13. </w:t>
      </w:r>
      <w:r w:rsidRPr="00365321">
        <w:rPr>
          <w:rFonts w:eastAsia="Times New Roman"/>
          <w:bCs/>
          <w:sz w:val="20"/>
          <w:szCs w:val="20"/>
        </w:rPr>
        <w:t>Особенности</w:t>
      </w:r>
      <w:r w:rsidRPr="00365321">
        <w:rPr>
          <w:rFonts w:eastAsia="Times New Roman"/>
          <w:sz w:val="20"/>
          <w:szCs w:val="20"/>
        </w:rPr>
        <w:t xml:space="preserve"> взаимодействия волонтеров с социально ориентированными</w:t>
      </w:r>
      <w:r w:rsidRPr="00365321">
        <w:rPr>
          <w:rFonts w:eastAsia="Times New Roman"/>
          <w:bCs/>
          <w:sz w:val="20"/>
          <w:szCs w:val="20"/>
        </w:rPr>
        <w:t xml:space="preserve"> некоммерческими организациями.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bCs/>
          <w:sz w:val="20"/>
          <w:szCs w:val="20"/>
        </w:rPr>
        <w:t xml:space="preserve">14. Передовой опыт и проблемы </w:t>
      </w:r>
      <w:r w:rsidRPr="00365321">
        <w:rPr>
          <w:rFonts w:eastAsia="Times New Roman"/>
          <w:sz w:val="20"/>
          <w:szCs w:val="20"/>
        </w:rPr>
        <w:t xml:space="preserve">взаимодействия волонтеров с социально ориентированными </w:t>
      </w:r>
      <w:r w:rsidRPr="00365321">
        <w:rPr>
          <w:rFonts w:eastAsia="Times New Roman"/>
          <w:bCs/>
          <w:sz w:val="20"/>
          <w:szCs w:val="20"/>
        </w:rPr>
        <w:t>некоммерческими организациями</w:t>
      </w:r>
      <w:r w:rsidRPr="00365321">
        <w:rPr>
          <w:rFonts w:eastAsia="Times New Roman"/>
          <w:sz w:val="20"/>
          <w:szCs w:val="20"/>
        </w:rPr>
        <w:t>, органами власти и подведомственными им организациями.</w:t>
      </w:r>
    </w:p>
    <w:p w:rsidR="00AB37CB" w:rsidRPr="00365321" w:rsidRDefault="00AB37CB" w:rsidP="00AB37CB">
      <w:pPr>
        <w:tabs>
          <w:tab w:val="left" w:pos="1080"/>
        </w:tabs>
        <w:spacing w:before="0" w:beforeAutospacing="0" w:after="0" w:afterAutospacing="0"/>
        <w:ind w:firstLine="709"/>
        <w:jc w:val="both"/>
        <w:rPr>
          <w:rFonts w:eastAsia="Times New Roman"/>
          <w:bCs/>
          <w:sz w:val="20"/>
          <w:szCs w:val="20"/>
        </w:rPr>
      </w:pPr>
      <w:r w:rsidRPr="00365321">
        <w:rPr>
          <w:rFonts w:eastAsia="Times New Roman"/>
          <w:sz w:val="20"/>
          <w:szCs w:val="20"/>
        </w:rPr>
        <w:t>15. Управление рисками в работе с волонтерами и волонтерскими организациями.</w:t>
      </w:r>
    </w:p>
    <w:p w:rsidR="00AB37CB" w:rsidRPr="00365321" w:rsidRDefault="00AB37CB" w:rsidP="00AB37CB">
      <w:pPr>
        <w:spacing w:before="0" w:beforeAutospacing="0" w:after="0" w:afterAutospacing="0"/>
        <w:ind w:firstLine="709"/>
        <w:jc w:val="both"/>
        <w:rPr>
          <w:b/>
          <w:sz w:val="20"/>
          <w:szCs w:val="20"/>
        </w:rPr>
      </w:pPr>
    </w:p>
    <w:p w:rsidR="00AB37CB" w:rsidRPr="00365321" w:rsidRDefault="00AB37CB" w:rsidP="00AB37CB">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BA2CC5">
        <w:rPr>
          <w:b/>
          <w:sz w:val="20"/>
          <w:szCs w:val="20"/>
        </w:rPr>
        <w:t xml:space="preserve"> очной и</w:t>
      </w:r>
      <w:r w:rsidRPr="00365321">
        <w:rPr>
          <w:b/>
          <w:sz w:val="20"/>
          <w:szCs w:val="20"/>
        </w:rPr>
        <w:t xml:space="preserve"> очно-заочной форме</w:t>
      </w:r>
    </w:p>
    <w:p w:rsidR="00AB37CB" w:rsidRPr="00365321" w:rsidRDefault="00AB37CB" w:rsidP="00AB37C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B37CB" w:rsidRPr="00365321" w:rsidTr="009C1438">
        <w:trPr>
          <w:trHeight w:val="190"/>
          <w:tblHeader/>
        </w:trPr>
        <w:tc>
          <w:tcPr>
            <w:tcW w:w="0" w:type="auto"/>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AB37CB" w:rsidRPr="00365321" w:rsidTr="009C1438">
        <w:trPr>
          <w:trHeight w:val="577"/>
          <w:tblHeader/>
        </w:trPr>
        <w:tc>
          <w:tcPr>
            <w:tcW w:w="0" w:type="auto"/>
            <w:vMerge/>
          </w:tcPr>
          <w:p w:rsidR="00AB37CB" w:rsidRPr="00365321" w:rsidRDefault="00AB37CB" w:rsidP="009C1438">
            <w:pPr>
              <w:spacing w:before="0" w:beforeAutospacing="0" w:after="0" w:afterAutospacing="0"/>
              <w:jc w:val="center"/>
              <w:rPr>
                <w:rFonts w:eastAsia="Times New Roman"/>
                <w:sz w:val="20"/>
                <w:szCs w:val="20"/>
              </w:rPr>
            </w:pPr>
          </w:p>
        </w:tc>
        <w:tc>
          <w:tcPr>
            <w:tcW w:w="3177"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rPr>
          <w:trHeight w:val="171"/>
          <w:tblHeader/>
        </w:trPr>
        <w:tc>
          <w:tcPr>
            <w:tcW w:w="0" w:type="auto"/>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AB37CB" w:rsidRPr="00365321" w:rsidRDefault="00AB37CB"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rPr>
          <w:trHeight w:val="337"/>
        </w:trPr>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AB37CB" w:rsidRPr="00365321" w:rsidRDefault="00AB37CB" w:rsidP="009C1438">
            <w:pPr>
              <w:spacing w:before="0" w:beforeAutospacing="0" w:after="0" w:afterAutospacing="0"/>
              <w:rPr>
                <w:rFonts w:eastAsia="Times New Roman"/>
                <w:b/>
                <w:sz w:val="20"/>
                <w:szCs w:val="20"/>
              </w:rPr>
            </w:pP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lastRenderedPageBreak/>
              <w:t>(курсовое проектирование (работа))</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AB37CB" w:rsidRPr="00365321" w:rsidTr="009C1438">
        <w:trPr>
          <w:trHeight w:val="160"/>
        </w:trPr>
        <w:tc>
          <w:tcPr>
            <w:tcW w:w="0" w:type="auto"/>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AB37CB" w:rsidRPr="00365321" w:rsidRDefault="00AB37CB" w:rsidP="00AB37C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BA2CC5">
        <w:rPr>
          <w:i/>
          <w:sz w:val="20"/>
          <w:szCs w:val="20"/>
        </w:rPr>
        <w:t xml:space="preserve"> очной и</w:t>
      </w:r>
      <w:r w:rsidRPr="00365321">
        <w:rPr>
          <w:i/>
          <w:sz w:val="20"/>
          <w:szCs w:val="20"/>
        </w:rPr>
        <w:t xml:space="preserve"> очно-заочной форме 44%</w:t>
      </w:r>
    </w:p>
    <w:p w:rsidR="00AB37CB" w:rsidRPr="00365321" w:rsidRDefault="00AB37CB" w:rsidP="00AB37CB">
      <w:pPr>
        <w:spacing w:before="0" w:beforeAutospacing="0" w:after="0" w:afterAutospacing="0"/>
        <w:ind w:firstLine="680"/>
        <w:rPr>
          <w:b/>
          <w:sz w:val="20"/>
          <w:szCs w:val="20"/>
        </w:rPr>
      </w:pPr>
    </w:p>
    <w:p w:rsidR="00AB37CB" w:rsidRPr="00365321" w:rsidRDefault="00AB37CB" w:rsidP="00AB37CB">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B37CB" w:rsidRPr="00365321" w:rsidRDefault="00AB37CB" w:rsidP="00AB37CB">
      <w:pPr>
        <w:spacing w:before="0" w:beforeAutospacing="0" w:after="0" w:afterAutospacing="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B37CB" w:rsidRPr="00365321" w:rsidTr="009C1438">
        <w:trPr>
          <w:trHeight w:val="190"/>
          <w:tblHeader/>
        </w:trPr>
        <w:tc>
          <w:tcPr>
            <w:tcW w:w="0" w:type="auto"/>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AB37CB" w:rsidRPr="00365321" w:rsidTr="009C1438">
        <w:trPr>
          <w:trHeight w:val="577"/>
          <w:tblHeader/>
        </w:trPr>
        <w:tc>
          <w:tcPr>
            <w:tcW w:w="0" w:type="auto"/>
            <w:vMerge/>
          </w:tcPr>
          <w:p w:rsidR="00AB37CB" w:rsidRPr="00365321" w:rsidRDefault="00AB37CB" w:rsidP="009C1438">
            <w:pPr>
              <w:spacing w:before="0" w:beforeAutospacing="0" w:after="0" w:afterAutospacing="0"/>
              <w:jc w:val="center"/>
              <w:rPr>
                <w:rFonts w:eastAsia="Times New Roman"/>
                <w:sz w:val="20"/>
                <w:szCs w:val="20"/>
              </w:rPr>
            </w:pPr>
          </w:p>
        </w:tc>
        <w:tc>
          <w:tcPr>
            <w:tcW w:w="3177"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rPr>
          <w:trHeight w:val="171"/>
          <w:tblHeader/>
        </w:trPr>
        <w:tc>
          <w:tcPr>
            <w:tcW w:w="0" w:type="auto"/>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AB37CB" w:rsidRPr="00365321" w:rsidRDefault="00AB37CB"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rPr>
          <w:trHeight w:val="337"/>
        </w:trPr>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AB37CB" w:rsidRPr="00365321" w:rsidRDefault="00AB37CB" w:rsidP="009C1438">
            <w:pPr>
              <w:spacing w:before="0" w:beforeAutospacing="0" w:after="0" w:afterAutospacing="0"/>
              <w:rPr>
                <w:rFonts w:eastAsia="Times New Roman"/>
                <w:b/>
                <w:sz w:val="20"/>
                <w:szCs w:val="20"/>
              </w:rPr>
            </w:pP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AB37CB" w:rsidRPr="00365321" w:rsidTr="009C1438">
        <w:trPr>
          <w:trHeight w:val="160"/>
        </w:trPr>
        <w:tc>
          <w:tcPr>
            <w:tcW w:w="0" w:type="auto"/>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AB37CB" w:rsidRPr="00365321" w:rsidRDefault="00AB37CB" w:rsidP="00AB37C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AB37CB" w:rsidRPr="000C115C" w:rsidRDefault="00AB37CB" w:rsidP="000C115C">
      <w:pPr>
        <w:spacing w:before="0" w:beforeAutospacing="0" w:after="0" w:afterAutospacing="0"/>
        <w:ind w:firstLine="680"/>
        <w:rPr>
          <w:b/>
          <w:sz w:val="20"/>
          <w:szCs w:val="20"/>
        </w:rPr>
      </w:pPr>
    </w:p>
    <w:p w:rsidR="00AB37CB" w:rsidRPr="000C115C" w:rsidRDefault="00AB37CB" w:rsidP="000C115C">
      <w:pPr>
        <w:spacing w:before="0" w:beforeAutospacing="0" w:after="0" w:afterAutospacing="0"/>
        <w:ind w:firstLine="680"/>
        <w:rPr>
          <w:b/>
          <w:sz w:val="20"/>
          <w:szCs w:val="20"/>
        </w:rPr>
      </w:pPr>
      <w:r w:rsidRPr="000C115C">
        <w:rPr>
          <w:b/>
          <w:sz w:val="20"/>
          <w:szCs w:val="20"/>
        </w:rPr>
        <w:lastRenderedPageBreak/>
        <w:t xml:space="preserve">6. Методические указания по освоению дисциплины </w:t>
      </w:r>
    </w:p>
    <w:p w:rsidR="00AB37CB" w:rsidRPr="00365321" w:rsidRDefault="00AB37CB" w:rsidP="00AB37CB">
      <w:pPr>
        <w:tabs>
          <w:tab w:val="center" w:pos="4677"/>
          <w:tab w:val="right" w:pos="9355"/>
        </w:tabs>
        <w:suppressAutoHyphens/>
        <w:spacing w:before="0" w:beforeAutospacing="0" w:after="0" w:afterAutospacing="0"/>
        <w:ind w:firstLine="709"/>
        <w:jc w:val="both"/>
        <w:rPr>
          <w:b/>
          <w:sz w:val="20"/>
          <w:szCs w:val="20"/>
        </w:rPr>
      </w:pPr>
      <w:r w:rsidRPr="00365321">
        <w:rPr>
          <w:b/>
          <w:sz w:val="20"/>
          <w:szCs w:val="20"/>
        </w:rPr>
        <w:t>6.1 Учебно-методическое обеспечение дисциплины</w:t>
      </w:r>
    </w:p>
    <w:p w:rsidR="00AB37CB" w:rsidRPr="00365321" w:rsidRDefault="00AB37CB" w:rsidP="00AB37CB">
      <w:pPr>
        <w:tabs>
          <w:tab w:val="left" w:pos="900"/>
        </w:tabs>
        <w:suppressAutoHyphens/>
        <w:overflowPunct w:val="0"/>
        <w:autoSpaceDE w:val="0"/>
        <w:autoSpaceDN w:val="0"/>
        <w:adjustRightInd w:val="0"/>
        <w:spacing w:before="0" w:beforeAutospacing="0" w:after="0" w:afterAutospacing="0"/>
        <w:ind w:firstLine="709"/>
        <w:jc w:val="both"/>
        <w:rPr>
          <w:i/>
          <w:sz w:val="20"/>
          <w:szCs w:val="20"/>
        </w:rPr>
      </w:pPr>
      <w:r w:rsidRPr="00365321">
        <w:rPr>
          <w:i/>
          <w:sz w:val="20"/>
          <w:szCs w:val="20"/>
        </w:rPr>
        <w:t>Методические указания для преподавателя</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65321">
        <w:rPr>
          <w:spacing w:val="-1"/>
          <w:sz w:val="20"/>
          <w:szCs w:val="20"/>
        </w:rPr>
        <w:t>дисциплине, сформировать у студентов ориентиры для самостоятельной работы над курсом.</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B37CB" w:rsidRPr="00365321" w:rsidRDefault="00AB37CB" w:rsidP="00AB37C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B37CB" w:rsidRPr="00365321" w:rsidRDefault="00AB37CB" w:rsidP="00AB37C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B37CB" w:rsidRPr="00365321" w:rsidRDefault="00AB37CB" w:rsidP="00AB37CB">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AB37CB" w:rsidRPr="00365321" w:rsidRDefault="00AB37CB" w:rsidP="00AB37CB">
      <w:pPr>
        <w:numPr>
          <w:ilvl w:val="0"/>
          <w:numId w:val="67"/>
        </w:numPr>
        <w:tabs>
          <w:tab w:val="left" w:pos="108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AB37CB" w:rsidRPr="00365321" w:rsidRDefault="00AB37CB" w:rsidP="00AB37CB">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AB37CB" w:rsidRPr="00365321" w:rsidRDefault="00AB37CB" w:rsidP="00AB37CB">
      <w:pPr>
        <w:spacing w:before="0" w:beforeAutospacing="0" w:after="0" w:afterAutospacing="0"/>
        <w:ind w:firstLine="680"/>
        <w:rPr>
          <w:b/>
          <w:sz w:val="20"/>
          <w:szCs w:val="20"/>
        </w:rPr>
      </w:pPr>
    </w:p>
    <w:p w:rsidR="00AB37CB" w:rsidRPr="00365321" w:rsidRDefault="00AB37CB" w:rsidP="00AB37CB">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746662" w:rsidRPr="00746662" w:rsidRDefault="00746662" w:rsidP="00746662">
      <w:pPr>
        <w:spacing w:before="0" w:beforeAutospacing="0" w:after="0" w:afterAutospacing="0"/>
        <w:ind w:firstLine="709"/>
        <w:rPr>
          <w:sz w:val="20"/>
          <w:szCs w:val="20"/>
        </w:rPr>
      </w:pPr>
      <w:r w:rsidRPr="0074666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46662">
        <w:rPr>
          <w:sz w:val="20"/>
          <w:szCs w:val="20"/>
        </w:rPr>
        <w:t>тифлоинформационных</w:t>
      </w:r>
      <w:proofErr w:type="spellEnd"/>
      <w:r w:rsidRPr="00746662">
        <w:rPr>
          <w:sz w:val="20"/>
          <w:szCs w:val="20"/>
        </w:rPr>
        <w:t xml:space="preserve"> устройств.</w:t>
      </w:r>
    </w:p>
    <w:p w:rsidR="00746662" w:rsidRPr="00746662" w:rsidRDefault="00746662" w:rsidP="00746662">
      <w:pPr>
        <w:spacing w:before="0" w:beforeAutospacing="0" w:after="0" w:afterAutospacing="0"/>
        <w:ind w:firstLine="709"/>
        <w:rPr>
          <w:sz w:val="20"/>
          <w:szCs w:val="20"/>
        </w:rPr>
      </w:pPr>
      <w:r w:rsidRPr="0074666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46662" w:rsidRPr="00746662" w:rsidRDefault="00746662" w:rsidP="00746662">
      <w:pPr>
        <w:spacing w:before="0" w:beforeAutospacing="0" w:after="0" w:afterAutospacing="0"/>
        <w:ind w:firstLine="709"/>
        <w:rPr>
          <w:sz w:val="20"/>
          <w:szCs w:val="20"/>
        </w:rPr>
      </w:pPr>
      <w:r w:rsidRPr="0074666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46662" w:rsidRPr="00746662" w:rsidRDefault="00746662" w:rsidP="00746662">
      <w:pPr>
        <w:spacing w:before="0" w:beforeAutospacing="0" w:after="0" w:afterAutospacing="0"/>
        <w:ind w:firstLine="709"/>
        <w:rPr>
          <w:sz w:val="20"/>
          <w:szCs w:val="20"/>
        </w:rPr>
      </w:pPr>
      <w:r w:rsidRPr="0074666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46662" w:rsidRPr="00746662" w:rsidRDefault="00746662" w:rsidP="00746662">
      <w:pPr>
        <w:spacing w:before="0" w:beforeAutospacing="0" w:after="0" w:afterAutospacing="0"/>
        <w:ind w:firstLine="709"/>
        <w:rPr>
          <w:sz w:val="20"/>
          <w:szCs w:val="20"/>
        </w:rPr>
      </w:pPr>
      <w:r w:rsidRPr="00746662">
        <w:rPr>
          <w:sz w:val="20"/>
          <w:szCs w:val="20"/>
        </w:rPr>
        <w:t>При проведении промежуточной аттестации по дисциплине обеспечивается соблюдение следующих общих требований:</w:t>
      </w:r>
    </w:p>
    <w:p w:rsidR="00746662" w:rsidRPr="00746662" w:rsidRDefault="00746662" w:rsidP="00746662">
      <w:pPr>
        <w:spacing w:before="0" w:beforeAutospacing="0" w:after="0" w:afterAutospacing="0"/>
        <w:ind w:firstLine="709"/>
        <w:rPr>
          <w:sz w:val="20"/>
          <w:szCs w:val="20"/>
        </w:rPr>
      </w:pPr>
      <w:r w:rsidRPr="00746662">
        <w:rPr>
          <w:sz w:val="20"/>
          <w:szCs w:val="20"/>
        </w:rPr>
        <w:t>-</w:t>
      </w:r>
      <w:r w:rsidRPr="0074666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46662" w:rsidRPr="00746662" w:rsidRDefault="00746662" w:rsidP="00746662">
      <w:pPr>
        <w:spacing w:before="0" w:beforeAutospacing="0" w:after="0" w:afterAutospacing="0"/>
        <w:ind w:firstLine="709"/>
        <w:rPr>
          <w:sz w:val="20"/>
          <w:szCs w:val="20"/>
        </w:rPr>
      </w:pPr>
      <w:r w:rsidRPr="00746662">
        <w:rPr>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46662" w:rsidRPr="00746662" w:rsidRDefault="00746662" w:rsidP="00746662">
      <w:pPr>
        <w:spacing w:before="0" w:beforeAutospacing="0" w:after="0" w:afterAutospacing="0"/>
        <w:ind w:firstLine="709"/>
        <w:rPr>
          <w:sz w:val="20"/>
          <w:szCs w:val="20"/>
        </w:rPr>
      </w:pPr>
      <w:r w:rsidRPr="0074666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46662" w:rsidRPr="00746662" w:rsidRDefault="00746662" w:rsidP="00746662">
      <w:pPr>
        <w:spacing w:before="0" w:beforeAutospacing="0" w:after="0" w:afterAutospacing="0"/>
        <w:ind w:firstLine="709"/>
        <w:rPr>
          <w:sz w:val="20"/>
          <w:szCs w:val="20"/>
        </w:rPr>
      </w:pPr>
      <w:r w:rsidRPr="0074666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46662" w:rsidRPr="00746662" w:rsidRDefault="00746662" w:rsidP="00746662">
      <w:pPr>
        <w:spacing w:before="0" w:beforeAutospacing="0" w:after="0" w:afterAutospacing="0"/>
        <w:ind w:firstLine="709"/>
        <w:rPr>
          <w:sz w:val="20"/>
          <w:szCs w:val="20"/>
        </w:rPr>
      </w:pPr>
      <w:r w:rsidRPr="0074666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46662" w:rsidRPr="00746662" w:rsidRDefault="00746662" w:rsidP="00746662">
      <w:pPr>
        <w:spacing w:before="0" w:beforeAutospacing="0" w:after="0" w:afterAutospacing="0"/>
        <w:ind w:firstLine="709"/>
        <w:rPr>
          <w:sz w:val="20"/>
          <w:szCs w:val="20"/>
        </w:rPr>
      </w:pPr>
      <w:r w:rsidRPr="00746662">
        <w:rPr>
          <w:sz w:val="20"/>
          <w:szCs w:val="20"/>
        </w:rPr>
        <w:t>- продолжительность сдачи экзамена, проводимого в письменной форме, - не более чем на 90 минут;</w:t>
      </w:r>
    </w:p>
    <w:p w:rsidR="00746662" w:rsidRPr="00746662" w:rsidRDefault="00746662" w:rsidP="00746662">
      <w:pPr>
        <w:spacing w:before="0" w:beforeAutospacing="0" w:after="0" w:afterAutospacing="0"/>
        <w:ind w:firstLine="709"/>
        <w:rPr>
          <w:sz w:val="20"/>
          <w:szCs w:val="20"/>
        </w:rPr>
      </w:pPr>
      <w:r w:rsidRPr="00746662">
        <w:rPr>
          <w:sz w:val="20"/>
          <w:szCs w:val="20"/>
        </w:rPr>
        <w:t>- продолжительность подготовки обучающегося к ответу на экзамене, проводимом в устной форме, - не более чем на 20 минут.</w:t>
      </w:r>
    </w:p>
    <w:p w:rsidR="00746662" w:rsidRPr="00746662" w:rsidRDefault="00746662" w:rsidP="00746662">
      <w:pPr>
        <w:spacing w:before="0" w:beforeAutospacing="0" w:after="0" w:afterAutospacing="0"/>
        <w:ind w:firstLine="709"/>
        <w:rPr>
          <w:sz w:val="20"/>
          <w:szCs w:val="20"/>
        </w:rPr>
      </w:pPr>
      <w:r w:rsidRPr="0074666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46662" w:rsidRPr="00746662" w:rsidRDefault="00746662" w:rsidP="00746662">
      <w:pPr>
        <w:spacing w:before="0" w:beforeAutospacing="0" w:after="0" w:afterAutospacing="0"/>
        <w:ind w:firstLine="709"/>
        <w:rPr>
          <w:sz w:val="20"/>
          <w:szCs w:val="20"/>
        </w:rPr>
      </w:pPr>
      <w:r w:rsidRPr="00746662">
        <w:rPr>
          <w:sz w:val="20"/>
          <w:szCs w:val="20"/>
        </w:rPr>
        <w:t>а) для слепых:</w:t>
      </w:r>
    </w:p>
    <w:p w:rsidR="00746662" w:rsidRPr="00746662" w:rsidRDefault="00746662" w:rsidP="00746662">
      <w:pPr>
        <w:spacing w:before="0" w:beforeAutospacing="0" w:after="0" w:afterAutospacing="0"/>
        <w:ind w:firstLine="709"/>
        <w:rPr>
          <w:sz w:val="20"/>
          <w:szCs w:val="20"/>
        </w:rPr>
      </w:pPr>
      <w:r w:rsidRPr="00746662">
        <w:rPr>
          <w:sz w:val="20"/>
          <w:szCs w:val="20"/>
        </w:rPr>
        <w:t>-</w:t>
      </w:r>
      <w:r w:rsidRPr="0074666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письменные задания выполняются обучающимися с использованием клавиатуры с азбукой Брайля, либо </w:t>
      </w:r>
      <w:proofErr w:type="spellStart"/>
      <w:r w:rsidRPr="00746662">
        <w:rPr>
          <w:sz w:val="20"/>
          <w:szCs w:val="20"/>
        </w:rPr>
        <w:t>надиктовываются</w:t>
      </w:r>
      <w:proofErr w:type="spellEnd"/>
      <w:r w:rsidRPr="00746662">
        <w:rPr>
          <w:sz w:val="20"/>
          <w:szCs w:val="20"/>
        </w:rPr>
        <w:t xml:space="preserve"> ассистенту;</w:t>
      </w:r>
    </w:p>
    <w:p w:rsidR="00746662" w:rsidRPr="00746662" w:rsidRDefault="00746662" w:rsidP="00746662">
      <w:pPr>
        <w:spacing w:before="0" w:beforeAutospacing="0" w:after="0" w:afterAutospacing="0"/>
        <w:ind w:firstLine="709"/>
        <w:rPr>
          <w:sz w:val="20"/>
          <w:szCs w:val="20"/>
        </w:rPr>
      </w:pPr>
      <w:r w:rsidRPr="00746662">
        <w:rPr>
          <w:sz w:val="20"/>
          <w:szCs w:val="20"/>
        </w:rPr>
        <w:t>б) для слабовидящих:</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46662">
        <w:rPr>
          <w:sz w:val="20"/>
          <w:szCs w:val="20"/>
        </w:rPr>
        <w:t>Jaws</w:t>
      </w:r>
      <w:proofErr w:type="spellEnd"/>
      <w:r w:rsidRPr="00746662">
        <w:rPr>
          <w:sz w:val="20"/>
          <w:szCs w:val="20"/>
        </w:rPr>
        <w:t>;</w:t>
      </w:r>
    </w:p>
    <w:p w:rsidR="00746662" w:rsidRPr="00746662" w:rsidRDefault="00746662" w:rsidP="00746662">
      <w:pPr>
        <w:spacing w:before="0" w:beforeAutospacing="0" w:after="0" w:afterAutospacing="0"/>
        <w:ind w:firstLine="709"/>
        <w:rPr>
          <w:sz w:val="20"/>
          <w:szCs w:val="20"/>
        </w:rPr>
      </w:pPr>
      <w:r w:rsidRPr="00746662">
        <w:rPr>
          <w:sz w:val="20"/>
          <w:szCs w:val="20"/>
        </w:rPr>
        <w:t>- обеспечивается индивидуальное равномерное освещение не менее 300 люкс;</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при необходимости обучающимся предоставляется увеличивающее </w:t>
      </w:r>
      <w:proofErr w:type="spellStart"/>
      <w:r w:rsidRPr="00746662">
        <w:rPr>
          <w:sz w:val="20"/>
          <w:szCs w:val="20"/>
        </w:rPr>
        <w:t>устройство,допускается</w:t>
      </w:r>
      <w:proofErr w:type="spellEnd"/>
      <w:r w:rsidRPr="00746662">
        <w:rPr>
          <w:sz w:val="20"/>
          <w:szCs w:val="20"/>
        </w:rPr>
        <w:t xml:space="preserve"> использование увеличивающих устройств, имеющихся у обучающихся;</w:t>
      </w:r>
    </w:p>
    <w:p w:rsidR="00746662" w:rsidRPr="00746662" w:rsidRDefault="00746662" w:rsidP="00746662">
      <w:pPr>
        <w:spacing w:before="0" w:beforeAutospacing="0" w:after="0" w:afterAutospacing="0"/>
        <w:ind w:firstLine="709"/>
        <w:rPr>
          <w:sz w:val="20"/>
          <w:szCs w:val="20"/>
        </w:rPr>
      </w:pPr>
      <w:r w:rsidRPr="00746662">
        <w:rPr>
          <w:sz w:val="20"/>
          <w:szCs w:val="20"/>
        </w:rPr>
        <w:t>в) для глухих и слабослышащих, с тяжелыми нарушениями речи:</w:t>
      </w:r>
    </w:p>
    <w:p w:rsidR="00746662" w:rsidRPr="00746662" w:rsidRDefault="00746662" w:rsidP="00746662">
      <w:pPr>
        <w:spacing w:before="0" w:beforeAutospacing="0" w:after="0" w:afterAutospacing="0"/>
        <w:ind w:firstLine="709"/>
        <w:rPr>
          <w:sz w:val="20"/>
          <w:szCs w:val="20"/>
        </w:rPr>
      </w:pPr>
      <w:r w:rsidRPr="00746662">
        <w:rPr>
          <w:sz w:val="20"/>
          <w:szCs w:val="20"/>
        </w:rPr>
        <w:t>- имеется в наличии информационная система "Исток" для слабослышащих коллективного пользования;</w:t>
      </w:r>
    </w:p>
    <w:p w:rsidR="00746662" w:rsidRPr="00746662" w:rsidRDefault="00746662" w:rsidP="00746662">
      <w:pPr>
        <w:spacing w:before="0" w:beforeAutospacing="0" w:after="0" w:afterAutospacing="0"/>
        <w:ind w:firstLine="709"/>
        <w:rPr>
          <w:sz w:val="20"/>
          <w:szCs w:val="20"/>
        </w:rPr>
      </w:pPr>
      <w:r w:rsidRPr="00746662">
        <w:rPr>
          <w:sz w:val="20"/>
          <w:szCs w:val="20"/>
        </w:rPr>
        <w:t>- по их желанию испытания проводятся в электронной или письменной форме;</w:t>
      </w:r>
    </w:p>
    <w:p w:rsidR="00746662" w:rsidRPr="00746662" w:rsidRDefault="00746662" w:rsidP="00746662">
      <w:pPr>
        <w:spacing w:before="0" w:beforeAutospacing="0" w:after="0" w:afterAutospacing="0"/>
        <w:ind w:firstLine="709"/>
        <w:rPr>
          <w:sz w:val="20"/>
          <w:szCs w:val="20"/>
        </w:rPr>
      </w:pPr>
      <w:r w:rsidRPr="00746662">
        <w:rPr>
          <w:sz w:val="20"/>
          <w:szCs w:val="20"/>
        </w:rPr>
        <w:t>г) для лиц с нарушениями опорно-двигательного аппарата:</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тестовые и </w:t>
      </w:r>
      <w:proofErr w:type="spellStart"/>
      <w:r w:rsidRPr="00746662">
        <w:rPr>
          <w:sz w:val="20"/>
          <w:szCs w:val="20"/>
        </w:rPr>
        <w:t>тренинговые</w:t>
      </w:r>
      <w:proofErr w:type="spellEnd"/>
      <w:r w:rsidRPr="0074666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46662" w:rsidRPr="00746662" w:rsidRDefault="00746662" w:rsidP="00746662">
      <w:pPr>
        <w:spacing w:before="0" w:beforeAutospacing="0" w:after="0" w:afterAutospacing="0"/>
        <w:ind w:firstLine="709"/>
        <w:rPr>
          <w:sz w:val="20"/>
          <w:szCs w:val="20"/>
        </w:rPr>
      </w:pPr>
      <w:r w:rsidRPr="0074666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46662" w:rsidRPr="00746662" w:rsidRDefault="00746662" w:rsidP="00746662">
      <w:pPr>
        <w:spacing w:before="0" w:beforeAutospacing="0" w:after="0" w:afterAutospacing="0"/>
        <w:ind w:firstLine="709"/>
        <w:rPr>
          <w:sz w:val="20"/>
          <w:szCs w:val="20"/>
        </w:rPr>
      </w:pPr>
      <w:r w:rsidRPr="00746662">
        <w:rPr>
          <w:sz w:val="20"/>
          <w:szCs w:val="20"/>
        </w:rPr>
        <w:t>- по их желанию испытания проводятся в устной форме.</w:t>
      </w:r>
    </w:p>
    <w:p w:rsidR="00746662" w:rsidRPr="00746662" w:rsidRDefault="00746662" w:rsidP="00746662">
      <w:pPr>
        <w:spacing w:before="0" w:beforeAutospacing="0" w:after="0" w:afterAutospacing="0"/>
        <w:ind w:firstLine="709"/>
        <w:rPr>
          <w:sz w:val="20"/>
          <w:szCs w:val="20"/>
        </w:rPr>
      </w:pPr>
      <w:r w:rsidRPr="0074666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B37CB" w:rsidRPr="00365321" w:rsidRDefault="00AB37CB" w:rsidP="00AB37CB">
      <w:pPr>
        <w:spacing w:before="0" w:beforeAutospacing="0" w:after="0" w:afterAutospacing="0"/>
        <w:ind w:firstLine="709"/>
        <w:rPr>
          <w:b/>
          <w:sz w:val="20"/>
          <w:szCs w:val="20"/>
        </w:rPr>
      </w:pPr>
    </w:p>
    <w:p w:rsidR="00AB37CB" w:rsidRPr="00365321" w:rsidRDefault="00AB37CB" w:rsidP="00AB37CB">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AB37CB" w:rsidRPr="00365321" w:rsidRDefault="00AB37CB" w:rsidP="00AB37CB">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AB37CB" w:rsidRPr="00365321" w:rsidRDefault="00AB37CB" w:rsidP="00AB37CB">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AB37CB" w:rsidRPr="00365321" w:rsidRDefault="00AB37CB" w:rsidP="00AB37C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B37CB" w:rsidRPr="00365321" w:rsidRDefault="00AB37CB" w:rsidP="00AB37CB">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B37CB" w:rsidRPr="00365321" w:rsidRDefault="00AB37CB" w:rsidP="00AB37CB">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развитие научно-исследовательских навыков;</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lastRenderedPageBreak/>
        <w:t>Самостоятельная работа должна:</w:t>
      </w:r>
    </w:p>
    <w:p w:rsidR="00AB37CB" w:rsidRPr="00365321" w:rsidRDefault="00AB37CB" w:rsidP="00AB37C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B37CB" w:rsidRPr="00365321" w:rsidRDefault="00AB37CB" w:rsidP="00AB37CB">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отражать необходимую и достаточную компетентность автора;</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иметь учебную, научную и/или практическую направленность;</w:t>
      </w:r>
    </w:p>
    <w:p w:rsidR="00AB37CB" w:rsidRPr="00365321" w:rsidRDefault="00AB37CB" w:rsidP="00AB37CB">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B37CB" w:rsidRPr="00365321" w:rsidRDefault="00AB37CB" w:rsidP="00AB37CB">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 доказательность и обоснованность выводов;</w:t>
      </w:r>
    </w:p>
    <w:p w:rsidR="00AB37CB" w:rsidRPr="00365321" w:rsidRDefault="00AB37CB" w:rsidP="00AB37CB">
      <w:pPr>
        <w:shd w:val="clear" w:color="auto" w:fill="FFFFFF"/>
        <w:tabs>
          <w:tab w:val="left" w:pos="113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B37CB" w:rsidRPr="000C115C" w:rsidRDefault="00AB37CB" w:rsidP="000C115C">
      <w:pPr>
        <w:tabs>
          <w:tab w:val="center" w:pos="4677"/>
          <w:tab w:val="right" w:pos="9355"/>
        </w:tabs>
        <w:suppressAutoHyphens/>
        <w:spacing w:before="0" w:beforeAutospacing="0" w:after="0" w:afterAutospacing="0"/>
        <w:ind w:firstLine="709"/>
        <w:jc w:val="both"/>
        <w:rPr>
          <w:b/>
          <w:sz w:val="20"/>
          <w:szCs w:val="20"/>
        </w:rPr>
      </w:pPr>
      <w:r w:rsidRPr="000C115C">
        <w:rPr>
          <w:b/>
          <w:sz w:val="20"/>
          <w:szCs w:val="20"/>
        </w:rPr>
        <w:t xml:space="preserve">6.4.1 Формы самостоятельной работы обучающихся по разделам дисциплины </w:t>
      </w:r>
    </w:p>
    <w:p w:rsidR="00AB37CB" w:rsidRPr="00365321" w:rsidRDefault="00AB37CB" w:rsidP="00AB37CB">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1 «Содержание волонтерской деятельности в современной России»</w:t>
      </w:r>
    </w:p>
    <w:p w:rsidR="00AB37CB" w:rsidRPr="00365321" w:rsidRDefault="00AB37CB" w:rsidP="00AB37CB">
      <w:pPr>
        <w:tabs>
          <w:tab w:val="left" w:pos="1080"/>
          <w:tab w:val="left" w:pos="1134"/>
        </w:tabs>
        <w:spacing w:before="0" w:beforeAutospacing="0" w:after="0" w:afterAutospacing="0"/>
        <w:ind w:firstLine="709"/>
        <w:jc w:val="both"/>
        <w:rPr>
          <w:b/>
          <w:sz w:val="20"/>
          <w:szCs w:val="20"/>
        </w:rPr>
      </w:pPr>
      <w:r w:rsidRPr="00365321">
        <w:rPr>
          <w:b/>
          <w:sz w:val="20"/>
          <w:szCs w:val="20"/>
        </w:rPr>
        <w:t>Темы устного доклада</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Основные направления волонтерской деятельности в России.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Типы и виды волонтеров по основным направлениям их деятельности.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Общественное предназначение </w:t>
      </w:r>
      <w:proofErr w:type="spellStart"/>
      <w:r w:rsidRPr="00365321">
        <w:rPr>
          <w:sz w:val="20"/>
          <w:szCs w:val="20"/>
        </w:rPr>
        <w:t>волонтерства</w:t>
      </w:r>
      <w:proofErr w:type="spellEnd"/>
      <w:r w:rsidRPr="00365321">
        <w:rPr>
          <w:sz w:val="20"/>
          <w:szCs w:val="20"/>
        </w:rPr>
        <w:t xml:space="preserve"> в российском социуме.</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Миссия </w:t>
      </w:r>
      <w:proofErr w:type="spellStart"/>
      <w:r w:rsidRPr="00365321">
        <w:rPr>
          <w:sz w:val="20"/>
          <w:szCs w:val="20"/>
        </w:rPr>
        <w:t>волонтёрства</w:t>
      </w:r>
      <w:proofErr w:type="spellEnd"/>
      <w:r w:rsidRPr="00365321">
        <w:rPr>
          <w:sz w:val="20"/>
          <w:szCs w:val="20"/>
        </w:rPr>
        <w:t xml:space="preserve"> и основные роли волонтеров.</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Трудный и вдохновляющий опыт </w:t>
      </w:r>
      <w:proofErr w:type="spellStart"/>
      <w:r w:rsidRPr="00365321">
        <w:rPr>
          <w:sz w:val="20"/>
          <w:szCs w:val="20"/>
        </w:rPr>
        <w:t>волонтёрства</w:t>
      </w:r>
      <w:proofErr w:type="spellEnd"/>
      <w:r w:rsidRPr="00365321">
        <w:rPr>
          <w:sz w:val="20"/>
          <w:szCs w:val="20"/>
        </w:rPr>
        <w:t xml:space="preserve"> в российском обществе.</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Милосердие в волонтерской деятельности.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proofErr w:type="spellStart"/>
      <w:r w:rsidRPr="00365321">
        <w:rPr>
          <w:sz w:val="20"/>
          <w:szCs w:val="20"/>
        </w:rPr>
        <w:t>Волонтерство</w:t>
      </w:r>
      <w:proofErr w:type="spellEnd"/>
      <w:r w:rsidRPr="00365321">
        <w:rPr>
          <w:sz w:val="20"/>
          <w:szCs w:val="20"/>
        </w:rPr>
        <w:t xml:space="preserve"> как тренд жизни части современной российской молодежи.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Мой выбор </w:t>
      </w:r>
      <w:proofErr w:type="spellStart"/>
      <w:r w:rsidRPr="00365321">
        <w:rPr>
          <w:sz w:val="20"/>
          <w:szCs w:val="20"/>
        </w:rPr>
        <w:t>волонтёрства</w:t>
      </w:r>
      <w:proofErr w:type="spellEnd"/>
      <w:r w:rsidRPr="00365321">
        <w:rPr>
          <w:sz w:val="20"/>
          <w:szCs w:val="20"/>
        </w:rPr>
        <w:t>: причины, цель и условия реализации.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10 причин стать волонтером именно мне.</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Границы прав и ответственности волонтёра.</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Современные волонтёрские техники и технологии.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Современные навыки и умения волонтёра.</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Информационные технологии в волонтерской деятельности.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Основы проектирования и осуществления социальных проектов.</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Меценаты в истории России, их вклад в становление и развитие волонтерской деятельности.</w:t>
      </w:r>
    </w:p>
    <w:p w:rsidR="00AB37CB" w:rsidRPr="00365321" w:rsidRDefault="00AB37CB" w:rsidP="00AB37CB">
      <w:pPr>
        <w:tabs>
          <w:tab w:val="left" w:pos="1134"/>
        </w:tabs>
        <w:spacing w:before="0" w:beforeAutospacing="0" w:after="0" w:afterAutospacing="0"/>
        <w:ind w:firstLine="709"/>
        <w:jc w:val="both"/>
        <w:rPr>
          <w:sz w:val="20"/>
          <w:szCs w:val="20"/>
        </w:rPr>
      </w:pPr>
    </w:p>
    <w:p w:rsidR="00AB37CB" w:rsidRPr="00365321" w:rsidRDefault="00AB37CB" w:rsidP="00AB37CB">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2</w:t>
      </w:r>
      <w:r w:rsidRPr="00365321">
        <w:rPr>
          <w:sz w:val="20"/>
          <w:szCs w:val="20"/>
        </w:rPr>
        <w:t xml:space="preserve"> </w:t>
      </w:r>
      <w:r w:rsidRPr="00365321">
        <w:rPr>
          <w:b/>
          <w:sz w:val="20"/>
          <w:szCs w:val="20"/>
        </w:rPr>
        <w:t>«</w:t>
      </w:r>
      <w:r w:rsidRPr="00365321">
        <w:rPr>
          <w:b/>
          <w:bCs/>
          <w:sz w:val="20"/>
          <w:szCs w:val="20"/>
        </w:rPr>
        <w:t>Организация работы с волонтерами и взаимодействия в волонтерской деятельности</w:t>
      </w:r>
      <w:r w:rsidRPr="00365321">
        <w:rPr>
          <w:b/>
          <w:sz w:val="20"/>
          <w:szCs w:val="20"/>
        </w:rPr>
        <w:t>»</w:t>
      </w:r>
    </w:p>
    <w:p w:rsidR="00AB37CB" w:rsidRPr="00365321" w:rsidRDefault="00AB37CB" w:rsidP="00AB37CB">
      <w:pPr>
        <w:tabs>
          <w:tab w:val="left" w:pos="1080"/>
          <w:tab w:val="left" w:pos="1134"/>
        </w:tabs>
        <w:spacing w:before="0" w:beforeAutospacing="0" w:after="0" w:afterAutospacing="0"/>
        <w:ind w:firstLine="709"/>
        <w:jc w:val="both"/>
        <w:rPr>
          <w:b/>
          <w:sz w:val="20"/>
          <w:szCs w:val="20"/>
        </w:rPr>
      </w:pPr>
      <w:r w:rsidRPr="00365321">
        <w:rPr>
          <w:b/>
          <w:sz w:val="20"/>
          <w:szCs w:val="20"/>
        </w:rPr>
        <w:t xml:space="preserve">Темы </w:t>
      </w:r>
      <w:proofErr w:type="spellStart"/>
      <w:r w:rsidRPr="00365321">
        <w:rPr>
          <w:b/>
          <w:sz w:val="20"/>
          <w:szCs w:val="20"/>
        </w:rPr>
        <w:t>вебинара</w:t>
      </w:r>
      <w:proofErr w:type="spellEnd"/>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методологию организации волонтерской деятельности на практике.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 xml:space="preserve">Охарактеризуйте добровольческие усилия россиян по поддержанию стабильного гражданского общества. </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Раскройте волонтерскую деятельность как форму социальной активности граждан.</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источники и формы финансирования волонтерской деятельности в России.</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Проанализируйте проблему возможности вознаграждения труда добровольцев.</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Проблема лидерства в волонтерской группе на добровольной основе.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Раскройте влияние социальной среды на деятельность волонтерской группы.</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способы решения проблем граждан, нуждающихся в волонтерской поддержке.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Дайте характеристику нормативно-правовой базы волонтерской деятельности.</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потенциал информационных технологий в волонтерской среде.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sz w:val="20"/>
          <w:szCs w:val="20"/>
        </w:rPr>
      </w:pPr>
      <w:r w:rsidRPr="00365321">
        <w:rPr>
          <w:sz w:val="20"/>
          <w:szCs w:val="20"/>
        </w:rPr>
        <w:t>Проанализируйте мотивацию волонтёрской деятельности в современном российском обществе.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Раскройте проблему стимулирования и оценки эффективности работы волонтёра.</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Охарактеризуйте процесс эмоционального выгорания и способы профилактики стресса у волонтёров.</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Проанализируйте источники информации обеспечения волонтерской деятельности.</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порядок организации деятельности волонтера и волонтерской организации.</w:t>
      </w:r>
    </w:p>
    <w:p w:rsidR="00AB37CB" w:rsidRPr="00365321" w:rsidRDefault="00AB37CB" w:rsidP="008C72C3">
      <w:pPr>
        <w:spacing w:before="0" w:beforeAutospacing="0" w:after="0" w:afterAutospacing="0"/>
        <w:rPr>
          <w:b/>
          <w:sz w:val="20"/>
          <w:szCs w:val="20"/>
        </w:rPr>
      </w:pPr>
    </w:p>
    <w:p w:rsidR="00AB37CB" w:rsidRPr="000C115C" w:rsidRDefault="008C72C3" w:rsidP="00E21BAD">
      <w:pPr>
        <w:tabs>
          <w:tab w:val="left" w:pos="993"/>
        </w:tabs>
        <w:spacing w:before="0" w:beforeAutospacing="0" w:after="0" w:afterAutospacing="0"/>
        <w:ind w:firstLine="709"/>
        <w:jc w:val="both"/>
        <w:rPr>
          <w:b/>
          <w:sz w:val="20"/>
          <w:szCs w:val="20"/>
        </w:rPr>
      </w:pPr>
      <w:r>
        <w:rPr>
          <w:b/>
          <w:sz w:val="20"/>
          <w:szCs w:val="20"/>
        </w:rPr>
        <w:t>7</w:t>
      </w:r>
      <w:r w:rsidR="00AB37CB" w:rsidRPr="000C115C">
        <w:rPr>
          <w:b/>
          <w:sz w:val="20"/>
          <w:szCs w:val="20"/>
        </w:rPr>
        <w:t>. Учебно-методическое и информационное обеспечение дисциплины</w:t>
      </w:r>
    </w:p>
    <w:p w:rsidR="00AB37CB" w:rsidRPr="00365321" w:rsidRDefault="008C72C3" w:rsidP="00E21BAD">
      <w:pPr>
        <w:tabs>
          <w:tab w:val="left" w:pos="993"/>
        </w:tabs>
        <w:spacing w:before="0" w:beforeAutospacing="0" w:after="0" w:afterAutospacing="0"/>
        <w:ind w:firstLine="709"/>
        <w:jc w:val="both"/>
        <w:rPr>
          <w:b/>
          <w:sz w:val="20"/>
          <w:szCs w:val="20"/>
        </w:rPr>
      </w:pPr>
      <w:r>
        <w:rPr>
          <w:b/>
          <w:sz w:val="20"/>
          <w:szCs w:val="20"/>
        </w:rPr>
        <w:t>7</w:t>
      </w:r>
      <w:r w:rsidR="00AB37CB" w:rsidRPr="00365321">
        <w:rPr>
          <w:b/>
          <w:sz w:val="20"/>
          <w:szCs w:val="20"/>
        </w:rPr>
        <w:t xml:space="preserve">.1 Рекомендуемая литература </w:t>
      </w:r>
    </w:p>
    <w:p w:rsidR="00AB37CB" w:rsidRPr="00365321" w:rsidRDefault="00AB37CB" w:rsidP="00E21BAD">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6723A9" w:rsidRPr="006723A9" w:rsidRDefault="006723A9" w:rsidP="00E21BAD">
      <w:pPr>
        <w:pStyle w:val="aff7"/>
        <w:numPr>
          <w:ilvl w:val="0"/>
          <w:numId w:val="74"/>
        </w:numPr>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left="0" w:firstLine="709"/>
        <w:jc w:val="both"/>
        <w:rPr>
          <w:sz w:val="20"/>
        </w:rPr>
      </w:pPr>
      <w:r w:rsidRPr="006723A9">
        <w:rPr>
          <w:sz w:val="20"/>
        </w:rPr>
        <w:t>Бокова О. А. Психология решения жизненных задач в процессе волонтерской деятельности / О.А. Бокова, Ю. А. Мельникова. — Барнаул : Алтайский государственный педагогический университет, 2018. — 88 c. — ISBN 2227-8397. — Текст : электронный // Электронно-библиотечная система IPR BOOKS: [сайт]. — URL: http://www.iprbookshop.ru/102765.html</w:t>
      </w:r>
    </w:p>
    <w:p w:rsidR="006723A9" w:rsidRPr="006723A9" w:rsidRDefault="006723A9" w:rsidP="00E21BAD">
      <w:pPr>
        <w:pStyle w:val="aff7"/>
        <w:numPr>
          <w:ilvl w:val="0"/>
          <w:numId w:val="74"/>
        </w:numPr>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left="0" w:firstLine="709"/>
        <w:jc w:val="both"/>
        <w:rPr>
          <w:sz w:val="20"/>
        </w:rPr>
      </w:pPr>
      <w:r w:rsidRPr="006723A9">
        <w:rPr>
          <w:sz w:val="20"/>
        </w:rPr>
        <w:t xml:space="preserve">Васильковская М. И. Социально-культурное творчество участников молодежных объединений в формировании института </w:t>
      </w:r>
      <w:proofErr w:type="spellStart"/>
      <w:r w:rsidRPr="006723A9">
        <w:rPr>
          <w:sz w:val="20"/>
        </w:rPr>
        <w:t>волонтерства</w:t>
      </w:r>
      <w:proofErr w:type="spellEnd"/>
      <w:r w:rsidRPr="006723A9">
        <w:rPr>
          <w:sz w:val="20"/>
        </w:rPr>
        <w:t xml:space="preserve"> : монография / М. И. Васильковская, В. Д. Пономарёв. — Кемерово : </w:t>
      </w:r>
      <w:r w:rsidRPr="006723A9">
        <w:rPr>
          <w:sz w:val="20"/>
        </w:rPr>
        <w:lastRenderedPageBreak/>
        <w:t>Кемеровский государственный институт культуры, 2017. — 192 c. — ISBN 978-5-8154-0361-1. — Текст : электронный // Цифровой о</w:t>
      </w:r>
      <w:r>
        <w:rPr>
          <w:sz w:val="20"/>
        </w:rPr>
        <w:t>бразовательный ресурс IPR SMART</w:t>
      </w:r>
      <w:r w:rsidRPr="006723A9">
        <w:rPr>
          <w:sz w:val="20"/>
        </w:rPr>
        <w:t>: [сайт]. — URL: https://www.iprbookshop.ru/66366.html</w:t>
      </w:r>
    </w:p>
    <w:p w:rsidR="00AB37CB" w:rsidRDefault="006723A9" w:rsidP="00E21BAD">
      <w:pPr>
        <w:pStyle w:val="aff7"/>
        <w:numPr>
          <w:ilvl w:val="0"/>
          <w:numId w:val="74"/>
        </w:numPr>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left="0" w:firstLine="709"/>
        <w:jc w:val="both"/>
        <w:rPr>
          <w:sz w:val="20"/>
        </w:rPr>
      </w:pPr>
      <w:r w:rsidRPr="006723A9">
        <w:rPr>
          <w:sz w:val="20"/>
        </w:rPr>
        <w:t xml:space="preserve">Митрофаненко В. В. Технологии организации волонтерского движения : учебное пособие / В. В. Митрофаненко. — Ставрополь : Северо-Кавказский федеральный университет, 2015. — 130 c. — Текст : электронный // Цифровой образовательный ресурс IPR SMART: [сайт]. — URL: </w:t>
      </w:r>
      <w:hyperlink r:id="rId6" w:history="1">
        <w:r w:rsidRPr="007906C4">
          <w:rPr>
            <w:rStyle w:val="af1"/>
            <w:sz w:val="20"/>
          </w:rPr>
          <w:t>https://www.iprbookshop.ru/63025.html</w:t>
        </w:r>
      </w:hyperlink>
    </w:p>
    <w:p w:rsidR="006723A9" w:rsidRPr="00D27E47" w:rsidRDefault="006723A9" w:rsidP="00E21BAD">
      <w:pPr>
        <w:pStyle w:val="aff7"/>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b/>
          <w:sz w:val="20"/>
        </w:rPr>
      </w:pPr>
    </w:p>
    <w:p w:rsidR="00C14154" w:rsidRDefault="00C14154" w:rsidP="00E21BAD">
      <w:pPr>
        <w:tabs>
          <w:tab w:val="left" w:pos="993"/>
          <w:tab w:val="left" w:pos="1080"/>
        </w:tabs>
        <w:suppressAutoHyphens/>
        <w:spacing w:before="0" w:beforeAutospacing="0" w:after="0" w:afterAutospacing="0"/>
        <w:ind w:firstLine="709"/>
        <w:jc w:val="both"/>
        <w:rPr>
          <w:b/>
          <w:sz w:val="20"/>
          <w:szCs w:val="20"/>
        </w:rPr>
      </w:pPr>
    </w:p>
    <w:p w:rsidR="00C14154" w:rsidRDefault="00C14154" w:rsidP="00E21BAD">
      <w:pPr>
        <w:tabs>
          <w:tab w:val="left" w:pos="993"/>
          <w:tab w:val="left" w:pos="1080"/>
        </w:tabs>
        <w:suppressAutoHyphens/>
        <w:spacing w:before="0" w:beforeAutospacing="0" w:after="0" w:afterAutospacing="0"/>
        <w:ind w:firstLine="709"/>
        <w:jc w:val="both"/>
        <w:rPr>
          <w:b/>
          <w:sz w:val="20"/>
          <w:szCs w:val="20"/>
        </w:rPr>
      </w:pPr>
    </w:p>
    <w:p w:rsidR="00AB37CB" w:rsidRPr="00D27E47" w:rsidRDefault="00AB37CB" w:rsidP="00E21BAD">
      <w:pPr>
        <w:tabs>
          <w:tab w:val="left" w:pos="993"/>
          <w:tab w:val="left" w:pos="1080"/>
        </w:tabs>
        <w:suppressAutoHyphens/>
        <w:spacing w:before="0" w:beforeAutospacing="0" w:after="0" w:afterAutospacing="0"/>
        <w:ind w:firstLine="709"/>
        <w:jc w:val="both"/>
        <w:rPr>
          <w:b/>
          <w:sz w:val="20"/>
          <w:szCs w:val="20"/>
        </w:rPr>
      </w:pPr>
      <w:r w:rsidRPr="00D27E47">
        <w:rPr>
          <w:b/>
          <w:sz w:val="20"/>
          <w:szCs w:val="20"/>
        </w:rPr>
        <w:t>Дополнительная литература</w:t>
      </w:r>
    </w:p>
    <w:p w:rsidR="00AB37CB" w:rsidRPr="006723A9" w:rsidRDefault="00AB37CB" w:rsidP="00E21BAD">
      <w:pPr>
        <w:pStyle w:val="affffffffff0"/>
        <w:numPr>
          <w:ilvl w:val="0"/>
          <w:numId w:val="75"/>
        </w:numPr>
        <w:tabs>
          <w:tab w:val="left" w:pos="993"/>
          <w:tab w:val="left" w:pos="1080"/>
          <w:tab w:val="left" w:pos="1134"/>
        </w:tabs>
        <w:suppressAutoHyphens/>
        <w:spacing w:before="0" w:beforeAutospacing="0" w:after="0" w:afterAutospacing="0"/>
        <w:ind w:left="0" w:firstLine="709"/>
        <w:jc w:val="both"/>
        <w:rPr>
          <w:rFonts w:ascii="Times New Roman" w:hAnsi="Times New Roman" w:cs="Times New Roman"/>
          <w:sz w:val="20"/>
          <w:szCs w:val="20"/>
        </w:rPr>
      </w:pPr>
      <w:proofErr w:type="spellStart"/>
      <w:r w:rsidRPr="006723A9">
        <w:rPr>
          <w:rFonts w:ascii="Times New Roman" w:hAnsi="Times New Roman" w:cs="Times New Roman"/>
          <w:sz w:val="20"/>
          <w:szCs w:val="20"/>
        </w:rPr>
        <w:t>Тимец</w:t>
      </w:r>
      <w:proofErr w:type="spellEnd"/>
      <w:r w:rsidRPr="006723A9">
        <w:rPr>
          <w:rFonts w:ascii="Times New Roman" w:hAnsi="Times New Roman" w:cs="Times New Roman"/>
          <w:sz w:val="20"/>
          <w:szCs w:val="20"/>
        </w:rPr>
        <w:t xml:space="preserve"> М. В. Правовое регулирование волонтерской деятельности: монография / М. В. </w:t>
      </w:r>
      <w:proofErr w:type="spellStart"/>
      <w:r w:rsidRPr="006723A9">
        <w:rPr>
          <w:rFonts w:ascii="Times New Roman" w:hAnsi="Times New Roman" w:cs="Times New Roman"/>
          <w:sz w:val="20"/>
          <w:szCs w:val="20"/>
        </w:rPr>
        <w:t>Тимец</w:t>
      </w:r>
      <w:proofErr w:type="spellEnd"/>
      <w:r w:rsidRPr="006723A9">
        <w:rPr>
          <w:rFonts w:ascii="Times New Roman" w:hAnsi="Times New Roman" w:cs="Times New Roman"/>
          <w:sz w:val="20"/>
          <w:szCs w:val="20"/>
        </w:rPr>
        <w:t>. — Москва, Саратов: Всероссийский государственный университет юстиции (РПА Минюста России), Ай Пи Эр Медиа, 2016. — 128 c. — ISBN 978-5-00094-344-1. — Текст: электронный // Электронно-библиотечная система IPR BOOKS: [сайт]. — URL: http://www.iprbookshop.ru/68907.html</w:t>
      </w:r>
    </w:p>
    <w:p w:rsidR="00AB37CB" w:rsidRPr="006723A9" w:rsidRDefault="00AB37CB" w:rsidP="006723A9">
      <w:pPr>
        <w:tabs>
          <w:tab w:val="left" w:pos="1080"/>
        </w:tabs>
        <w:spacing w:before="0" w:beforeAutospacing="0" w:after="0" w:afterAutospacing="0"/>
        <w:ind w:left="709"/>
        <w:jc w:val="both"/>
        <w:rPr>
          <w:sz w:val="20"/>
          <w:szCs w:val="20"/>
        </w:rPr>
      </w:pPr>
    </w:p>
    <w:p w:rsidR="00AB37CB" w:rsidRPr="00D27E47" w:rsidRDefault="008C72C3" w:rsidP="00AB37CB">
      <w:pPr>
        <w:tabs>
          <w:tab w:val="left" w:pos="1080"/>
        </w:tabs>
        <w:suppressAutoHyphens/>
        <w:spacing w:before="0" w:beforeAutospacing="0" w:after="0" w:afterAutospacing="0"/>
        <w:ind w:firstLine="709"/>
        <w:jc w:val="both"/>
        <w:rPr>
          <w:b/>
          <w:sz w:val="20"/>
          <w:szCs w:val="20"/>
        </w:rPr>
      </w:pPr>
      <w:r>
        <w:rPr>
          <w:b/>
          <w:sz w:val="20"/>
          <w:szCs w:val="20"/>
        </w:rPr>
        <w:t>7</w:t>
      </w:r>
      <w:r w:rsidR="00AB37CB" w:rsidRPr="00D27E47">
        <w:rPr>
          <w:b/>
          <w:sz w:val="20"/>
          <w:szCs w:val="20"/>
        </w:rPr>
        <w:t>.2  Ресурсы информационно-телекоммуникационной сети «Интернет»</w:t>
      </w:r>
    </w:p>
    <w:p w:rsidR="00AB37CB" w:rsidRPr="00D27E47" w:rsidRDefault="00AB37CB" w:rsidP="00AB37CB">
      <w:pPr>
        <w:tabs>
          <w:tab w:val="left" w:pos="900"/>
        </w:tabs>
        <w:suppressAutoHyphens/>
        <w:spacing w:before="0" w:beforeAutospacing="0" w:after="0" w:afterAutospacing="0"/>
        <w:ind w:firstLine="709"/>
        <w:jc w:val="both"/>
        <w:rPr>
          <w:w w:val="95"/>
          <w:sz w:val="20"/>
          <w:szCs w:val="20"/>
        </w:rPr>
      </w:pPr>
      <w:r w:rsidRPr="00D27E47">
        <w:rPr>
          <w:sz w:val="20"/>
          <w:szCs w:val="20"/>
        </w:rPr>
        <w:t xml:space="preserve">- </w:t>
      </w:r>
      <w:hyperlink r:id="rId7" w:history="1">
        <w:r w:rsidRPr="00D27E47">
          <w:rPr>
            <w:rStyle w:val="af1"/>
            <w:sz w:val="20"/>
            <w:szCs w:val="20"/>
          </w:rPr>
          <w:t>http://avcrf.ru</w:t>
        </w:r>
      </w:hyperlink>
      <w:r w:rsidRPr="00D27E47">
        <w:rPr>
          <w:sz w:val="20"/>
          <w:szCs w:val="20"/>
        </w:rPr>
        <w:t xml:space="preserve">: Сайт Ассоциации волонтерских </w:t>
      </w:r>
      <w:r w:rsidRPr="00D27E47">
        <w:rPr>
          <w:w w:val="95"/>
          <w:sz w:val="20"/>
          <w:szCs w:val="20"/>
        </w:rPr>
        <w:t>центров.</w:t>
      </w:r>
    </w:p>
    <w:p w:rsidR="00AB37CB" w:rsidRPr="00D27E47" w:rsidRDefault="00AB37CB" w:rsidP="00AB37CB">
      <w:pPr>
        <w:tabs>
          <w:tab w:val="left" w:pos="900"/>
        </w:tabs>
        <w:suppressAutoHyphens/>
        <w:spacing w:before="0" w:beforeAutospacing="0" w:after="0" w:afterAutospacing="0"/>
        <w:ind w:firstLine="709"/>
        <w:jc w:val="both"/>
        <w:rPr>
          <w:sz w:val="20"/>
          <w:szCs w:val="20"/>
        </w:rPr>
      </w:pPr>
      <w:r w:rsidRPr="00D27E47">
        <w:rPr>
          <w:w w:val="95"/>
          <w:sz w:val="20"/>
          <w:szCs w:val="20"/>
        </w:rPr>
        <w:t xml:space="preserve">- </w:t>
      </w:r>
      <w:r w:rsidRPr="00D27E47">
        <w:rPr>
          <w:sz w:val="20"/>
          <w:szCs w:val="20"/>
          <w:u w:val="single" w:color="0000FF"/>
          <w:lang w:val="en-US"/>
        </w:rPr>
        <w:t>https</w:t>
      </w:r>
      <w:r w:rsidRPr="00D27E47">
        <w:rPr>
          <w:sz w:val="20"/>
          <w:szCs w:val="20"/>
          <w:u w:val="single" w:color="0000FF"/>
        </w:rPr>
        <w:t>://</w:t>
      </w:r>
      <w:proofErr w:type="spellStart"/>
      <w:r w:rsidRPr="00D27E47">
        <w:rPr>
          <w:sz w:val="20"/>
          <w:szCs w:val="20"/>
          <w:u w:val="single" w:color="0000FF"/>
        </w:rPr>
        <w:t>добровольцыроссии.рф</w:t>
      </w:r>
      <w:proofErr w:type="spellEnd"/>
      <w:r w:rsidRPr="00D27E47">
        <w:rPr>
          <w:sz w:val="20"/>
          <w:szCs w:val="20"/>
        </w:rPr>
        <w:t xml:space="preserve"> / </w:t>
      </w:r>
      <w:r w:rsidRPr="00D27E47">
        <w:rPr>
          <w:sz w:val="20"/>
          <w:szCs w:val="20"/>
          <w:lang w:val="en-US"/>
        </w:rPr>
        <w:t>volunteers</w:t>
      </w:r>
      <w:r w:rsidRPr="00D27E47">
        <w:rPr>
          <w:sz w:val="20"/>
          <w:szCs w:val="20"/>
        </w:rPr>
        <w:t>.</w:t>
      </w:r>
      <w:proofErr w:type="spellStart"/>
      <w:r w:rsidRPr="00D27E47">
        <w:rPr>
          <w:sz w:val="20"/>
          <w:szCs w:val="20"/>
          <w:lang w:val="en-US"/>
        </w:rPr>
        <w:t>ru</w:t>
      </w:r>
      <w:proofErr w:type="spellEnd"/>
      <w:r w:rsidRPr="00D27E47">
        <w:rPr>
          <w:sz w:val="20"/>
          <w:szCs w:val="20"/>
        </w:rPr>
        <w:t>: Единая информационная система в сфере развития добровольчества (</w:t>
      </w:r>
      <w:proofErr w:type="spellStart"/>
      <w:r w:rsidRPr="00D27E47">
        <w:rPr>
          <w:sz w:val="20"/>
          <w:szCs w:val="20"/>
        </w:rPr>
        <w:t>волонтерства</w:t>
      </w:r>
      <w:proofErr w:type="spellEnd"/>
      <w:r w:rsidRPr="00D27E47">
        <w:rPr>
          <w:sz w:val="20"/>
          <w:szCs w:val="20"/>
        </w:rPr>
        <w:t>).</w:t>
      </w:r>
    </w:p>
    <w:p w:rsidR="00AB37CB" w:rsidRPr="00D27E47" w:rsidRDefault="00AB37CB" w:rsidP="00AB37CB">
      <w:pPr>
        <w:pStyle w:val="TableParagraph"/>
        <w:ind w:firstLine="709"/>
        <w:jc w:val="both"/>
        <w:rPr>
          <w:rFonts w:ascii="Times New Roman" w:hAnsi="Times New Roman"/>
          <w:sz w:val="20"/>
          <w:szCs w:val="20"/>
          <w:lang w:val="ru-RU"/>
        </w:rPr>
      </w:pPr>
      <w:r w:rsidRPr="00D27E47">
        <w:rPr>
          <w:rFonts w:ascii="Times New Roman" w:hAnsi="Times New Roman"/>
          <w:sz w:val="20"/>
          <w:szCs w:val="20"/>
          <w:lang w:val="ru-RU"/>
        </w:rPr>
        <w:t xml:space="preserve">- </w:t>
      </w:r>
      <w:hyperlink r:id="rId8">
        <w:r w:rsidRPr="00D27E47">
          <w:rPr>
            <w:rFonts w:ascii="Times New Roman" w:hAnsi="Times New Roman"/>
            <w:sz w:val="20"/>
            <w:szCs w:val="20"/>
          </w:rPr>
          <w:t>http</w:t>
        </w:r>
        <w:r w:rsidRPr="00D27E47">
          <w:rPr>
            <w:rFonts w:ascii="Times New Roman" w:hAnsi="Times New Roman"/>
            <w:sz w:val="20"/>
            <w:szCs w:val="20"/>
            <w:lang w:val="ru-RU"/>
          </w:rPr>
          <w:t>://</w:t>
        </w:r>
        <w:proofErr w:type="spellStart"/>
        <w:r w:rsidRPr="00D27E47">
          <w:rPr>
            <w:rFonts w:ascii="Times New Roman" w:hAnsi="Times New Roman"/>
            <w:sz w:val="20"/>
            <w:szCs w:val="20"/>
          </w:rPr>
          <w:t>lawcs</w:t>
        </w:r>
        <w:proofErr w:type="spellEnd"/>
        <w:r w:rsidRPr="00D27E47">
          <w:rPr>
            <w:rFonts w:ascii="Times New Roman" w:hAnsi="Times New Roman"/>
            <w:sz w:val="20"/>
            <w:szCs w:val="20"/>
            <w:lang w:val="ru-RU"/>
          </w:rPr>
          <w:t>.</w:t>
        </w:r>
        <w:proofErr w:type="spellStart"/>
        <w:r w:rsidRPr="00D27E47">
          <w:rPr>
            <w:rFonts w:ascii="Times New Roman" w:hAnsi="Times New Roman"/>
            <w:sz w:val="20"/>
            <w:szCs w:val="20"/>
          </w:rPr>
          <w:t>ru</w:t>
        </w:r>
        <w:proofErr w:type="spellEnd"/>
      </w:hyperlink>
      <w:r w:rsidRPr="00D27E47">
        <w:rPr>
          <w:rFonts w:ascii="Times New Roman" w:hAnsi="Times New Roman"/>
          <w:sz w:val="20"/>
          <w:szCs w:val="20"/>
          <w:lang w:val="ru-RU"/>
        </w:rPr>
        <w:t>: Материалы Ассоциации «Юристы за гражданское общество».</w:t>
      </w:r>
    </w:p>
    <w:p w:rsidR="00AB37CB" w:rsidRPr="000C115C" w:rsidRDefault="00AB37CB" w:rsidP="000C115C">
      <w:pPr>
        <w:tabs>
          <w:tab w:val="left" w:pos="1080"/>
        </w:tabs>
        <w:suppressAutoHyphens/>
        <w:spacing w:before="0" w:beforeAutospacing="0" w:after="0" w:afterAutospacing="0"/>
        <w:ind w:firstLine="709"/>
        <w:jc w:val="both"/>
        <w:rPr>
          <w:b/>
          <w:sz w:val="20"/>
          <w:szCs w:val="20"/>
        </w:rPr>
      </w:pPr>
    </w:p>
    <w:p w:rsidR="00E21BAD" w:rsidRDefault="008C72C3" w:rsidP="00E21BAD">
      <w:pPr>
        <w:spacing w:before="0" w:beforeAutospacing="0" w:after="0" w:afterAutospacing="0"/>
        <w:ind w:firstLine="709"/>
        <w:jc w:val="both"/>
        <w:rPr>
          <w:b/>
          <w:sz w:val="20"/>
        </w:rPr>
      </w:pPr>
      <w:r>
        <w:rPr>
          <w:b/>
          <w:sz w:val="20"/>
        </w:rPr>
        <w:t>8</w:t>
      </w:r>
      <w:r w:rsidR="00E21BA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21BAD" w:rsidRDefault="00E21BAD" w:rsidP="00E21BA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21BAD" w:rsidRDefault="00E21BAD" w:rsidP="00E21BAD">
      <w:pPr>
        <w:spacing w:before="0" w:beforeAutospacing="0" w:after="0" w:afterAutospacing="0"/>
        <w:ind w:firstLine="709"/>
        <w:jc w:val="both"/>
        <w:rPr>
          <w:sz w:val="20"/>
        </w:rPr>
      </w:pPr>
      <w:r>
        <w:rPr>
          <w:sz w:val="20"/>
        </w:rPr>
        <w:t xml:space="preserve">- </w:t>
      </w:r>
      <w:r w:rsidR="00AB288A" w:rsidRPr="00AB288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21BAD" w:rsidRDefault="00E21BAD" w:rsidP="00E21BA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B37CB" w:rsidRPr="00D27E47" w:rsidRDefault="00E21BAD" w:rsidP="00E21BA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B37CB" w:rsidRPr="00D27E47" w:rsidRDefault="00AB37CB" w:rsidP="00AB37C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27E47">
        <w:rPr>
          <w:i/>
          <w:sz w:val="20"/>
          <w:szCs w:val="20"/>
        </w:rPr>
        <w:t>Лицензионное программное обеспечение (в том числе, отечественного производства):</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Операционная система </w:t>
      </w:r>
      <w:r w:rsidRPr="00D27E47">
        <w:rPr>
          <w:sz w:val="20"/>
          <w:szCs w:val="20"/>
          <w:lang w:val="en-US"/>
        </w:rPr>
        <w:t>Windows</w:t>
      </w:r>
      <w:r w:rsidRPr="00D27E47">
        <w:rPr>
          <w:sz w:val="20"/>
          <w:szCs w:val="20"/>
        </w:rPr>
        <w:t xml:space="preserve"> </w:t>
      </w:r>
      <w:r w:rsidRPr="00D27E47">
        <w:rPr>
          <w:sz w:val="20"/>
          <w:szCs w:val="20"/>
          <w:lang w:val="en-US"/>
        </w:rPr>
        <w:t>Professional</w:t>
      </w:r>
      <w:r w:rsidRPr="00D27E47">
        <w:rPr>
          <w:sz w:val="20"/>
          <w:szCs w:val="20"/>
        </w:rPr>
        <w:t xml:space="preserve"> 10</w:t>
      </w:r>
    </w:p>
    <w:p w:rsidR="00AB37CB" w:rsidRPr="00D27E47" w:rsidRDefault="00AB37CB" w:rsidP="00AB37CB">
      <w:pPr>
        <w:spacing w:before="0" w:beforeAutospacing="0" w:after="0" w:afterAutospacing="0"/>
        <w:ind w:firstLine="709"/>
        <w:rPr>
          <w:sz w:val="20"/>
          <w:szCs w:val="20"/>
        </w:rPr>
      </w:pPr>
      <w:r w:rsidRPr="00D27E47">
        <w:rPr>
          <w:sz w:val="20"/>
          <w:szCs w:val="20"/>
        </w:rPr>
        <w:t>ПО браузер – приложение операционной системы, предназначенное для просмотра Web-страниц</w:t>
      </w:r>
    </w:p>
    <w:p w:rsidR="00AB37CB" w:rsidRPr="00D27E47" w:rsidRDefault="00AB37CB" w:rsidP="00AB37CB">
      <w:pPr>
        <w:spacing w:before="0" w:beforeAutospacing="0" w:after="0" w:afterAutospacing="0"/>
        <w:ind w:firstLine="709"/>
        <w:rPr>
          <w:sz w:val="20"/>
          <w:szCs w:val="20"/>
        </w:rPr>
      </w:pPr>
      <w:r w:rsidRPr="00D27E47">
        <w:rPr>
          <w:sz w:val="20"/>
          <w:szCs w:val="20"/>
        </w:rPr>
        <w:t>Платформа проведения аттестационных процедур с использованием каналов связи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Платформа проведения </w:t>
      </w:r>
      <w:proofErr w:type="spellStart"/>
      <w:r w:rsidRPr="00D27E47">
        <w:rPr>
          <w:sz w:val="20"/>
          <w:szCs w:val="20"/>
        </w:rPr>
        <w:t>вебинаров</w:t>
      </w:r>
      <w:proofErr w:type="spellEnd"/>
      <w:r w:rsidRPr="00D27E47">
        <w:rPr>
          <w:sz w:val="20"/>
          <w:szCs w:val="20"/>
        </w:rPr>
        <w:t xml:space="preserve">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Информационная технология. Онлайн тестирование цифровой платформы </w:t>
      </w:r>
      <w:proofErr w:type="spellStart"/>
      <w:r w:rsidRPr="00D27E47">
        <w:rPr>
          <w:sz w:val="20"/>
          <w:szCs w:val="20"/>
        </w:rPr>
        <w:t>Ровеб</w:t>
      </w:r>
      <w:proofErr w:type="spellEnd"/>
      <w:r w:rsidRPr="00D27E47">
        <w:rPr>
          <w:sz w:val="20"/>
          <w:szCs w:val="20"/>
        </w:rPr>
        <w:t xml:space="preserve">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Электронный информационный ресурс «Личная студия обучающегося» (отечественное ПО)</w:t>
      </w:r>
    </w:p>
    <w:p w:rsidR="00AB37CB" w:rsidRPr="00D27E47" w:rsidRDefault="00AB37CB" w:rsidP="00AB37C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27E47">
        <w:rPr>
          <w:i/>
          <w:sz w:val="20"/>
          <w:szCs w:val="20"/>
        </w:rPr>
        <w:t>Свободно распространяемое программное обеспечение (в том числе отечественного производства):</w:t>
      </w:r>
    </w:p>
    <w:p w:rsidR="00AB37CB" w:rsidRPr="00D27E47" w:rsidRDefault="00AB37CB" w:rsidP="00AB37CB">
      <w:pPr>
        <w:spacing w:before="0" w:beforeAutospacing="0" w:after="0" w:afterAutospacing="0"/>
        <w:ind w:firstLine="709"/>
        <w:rPr>
          <w:sz w:val="20"/>
          <w:szCs w:val="20"/>
        </w:rPr>
      </w:pPr>
      <w:r w:rsidRPr="00D27E47">
        <w:rPr>
          <w:sz w:val="20"/>
          <w:szCs w:val="20"/>
        </w:rPr>
        <w:t>Мой Офис Веб-редакторы https://edit.myoffice.ru (отечественное ПО)</w:t>
      </w:r>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OpenOffice.Org Calc. </w:t>
      </w:r>
    </w:p>
    <w:p w:rsidR="00AB37CB" w:rsidRPr="00D27E47" w:rsidRDefault="00404140" w:rsidP="00AB37CB">
      <w:pPr>
        <w:spacing w:before="0" w:beforeAutospacing="0" w:after="0" w:afterAutospacing="0"/>
        <w:ind w:firstLine="709"/>
        <w:rPr>
          <w:sz w:val="20"/>
          <w:szCs w:val="20"/>
          <w:lang w:val="en-US"/>
        </w:rPr>
      </w:pPr>
      <w:hyperlink r:id="rId9" w:history="1">
        <w:r w:rsidR="00AB37CB" w:rsidRPr="00D27E47">
          <w:rPr>
            <w:sz w:val="20"/>
            <w:szCs w:val="20"/>
            <w:lang w:val="en-US"/>
          </w:rPr>
          <w:t>http://qsp.su/tools/onlinehelp/about_license_gpl_russian.html</w:t>
        </w:r>
      </w:hyperlink>
      <w:r w:rsidR="00AB37CB" w:rsidRPr="00D27E47">
        <w:rPr>
          <w:sz w:val="20"/>
          <w:szCs w:val="20"/>
          <w:lang w:val="en-US"/>
        </w:rPr>
        <w:t xml:space="preserve"> </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ПО </w:t>
      </w:r>
      <w:proofErr w:type="spellStart"/>
      <w:r w:rsidRPr="00D27E47">
        <w:rPr>
          <w:sz w:val="20"/>
          <w:szCs w:val="20"/>
        </w:rPr>
        <w:t>OpenOffice.Org.Base</w:t>
      </w:r>
      <w:proofErr w:type="spellEnd"/>
    </w:p>
    <w:p w:rsidR="00AB37CB" w:rsidRPr="00D27E47" w:rsidRDefault="003614F2" w:rsidP="00AB37CB">
      <w:pPr>
        <w:spacing w:before="0" w:beforeAutospacing="0" w:after="0" w:afterAutospacing="0"/>
        <w:ind w:firstLine="709"/>
        <w:rPr>
          <w:sz w:val="20"/>
          <w:szCs w:val="20"/>
        </w:rPr>
      </w:pPr>
      <w:hyperlink r:id="rId10" w:history="1">
        <w:r w:rsidR="00AB37CB" w:rsidRPr="00D27E47">
          <w:rPr>
            <w:sz w:val="20"/>
            <w:szCs w:val="20"/>
          </w:rPr>
          <w:t>http://qsp.su/tools/onlinehelp/about_license_gpl_russian.html</w:t>
        </w:r>
      </w:hyperlink>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w:t>
      </w:r>
      <w:proofErr w:type="spellStart"/>
      <w:r w:rsidRPr="00D27E47">
        <w:rPr>
          <w:sz w:val="20"/>
          <w:szCs w:val="20"/>
          <w:lang w:val="en-US"/>
        </w:rPr>
        <w:t>OpenOffice.org.Impress</w:t>
      </w:r>
      <w:proofErr w:type="spellEnd"/>
      <w:r w:rsidRPr="00D27E47">
        <w:rPr>
          <w:sz w:val="20"/>
          <w:szCs w:val="20"/>
          <w:lang w:val="en-US"/>
        </w:rPr>
        <w:t xml:space="preserve"> </w:t>
      </w:r>
    </w:p>
    <w:p w:rsidR="00AB37CB" w:rsidRPr="00D27E47" w:rsidRDefault="00404140" w:rsidP="00AB37CB">
      <w:pPr>
        <w:spacing w:before="0" w:beforeAutospacing="0" w:after="0" w:afterAutospacing="0"/>
        <w:ind w:firstLine="709"/>
        <w:rPr>
          <w:sz w:val="20"/>
          <w:szCs w:val="20"/>
          <w:lang w:val="en-US"/>
        </w:rPr>
      </w:pPr>
      <w:hyperlink r:id="rId11" w:history="1">
        <w:r w:rsidR="00AB37CB" w:rsidRPr="00D27E47">
          <w:rPr>
            <w:sz w:val="20"/>
            <w:szCs w:val="20"/>
            <w:lang w:val="en-US"/>
          </w:rPr>
          <w:t>http://qsp.su/tools/onlinehelp/about_license_gpl_russian.html</w:t>
        </w:r>
      </w:hyperlink>
      <w:r w:rsidR="00AB37CB" w:rsidRPr="00D27E47">
        <w:rPr>
          <w:sz w:val="20"/>
          <w:szCs w:val="20"/>
          <w:lang w:val="en-US"/>
        </w:rPr>
        <w:t xml:space="preserve"> </w:t>
      </w:r>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OpenOffice.Org Writer </w:t>
      </w:r>
    </w:p>
    <w:p w:rsidR="00AB37CB" w:rsidRPr="00D27E47" w:rsidRDefault="00404140" w:rsidP="00AB37CB">
      <w:pPr>
        <w:spacing w:before="0" w:beforeAutospacing="0" w:after="0" w:afterAutospacing="0"/>
        <w:ind w:firstLine="709"/>
        <w:rPr>
          <w:sz w:val="20"/>
          <w:szCs w:val="20"/>
          <w:lang w:val="en-US"/>
        </w:rPr>
      </w:pPr>
      <w:hyperlink r:id="rId12" w:history="1">
        <w:r w:rsidR="00AB37CB" w:rsidRPr="00D27E47">
          <w:rPr>
            <w:sz w:val="20"/>
            <w:szCs w:val="20"/>
            <w:lang w:val="en-US"/>
          </w:rPr>
          <w:t>http://qsp.su/tools/onlinehelp/about_license_gpl_russian.html</w:t>
        </w:r>
      </w:hyperlink>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Open Office.org Draw</w:t>
      </w:r>
    </w:p>
    <w:p w:rsidR="00AB37CB" w:rsidRPr="00D27E47" w:rsidRDefault="00404140" w:rsidP="00AB37CB">
      <w:pPr>
        <w:spacing w:before="0" w:beforeAutospacing="0" w:after="0" w:afterAutospacing="0"/>
        <w:ind w:firstLine="709"/>
        <w:rPr>
          <w:sz w:val="20"/>
          <w:szCs w:val="20"/>
          <w:lang w:val="en-US"/>
        </w:rPr>
      </w:pPr>
      <w:hyperlink r:id="rId13" w:history="1">
        <w:r w:rsidR="00AB37CB" w:rsidRPr="00D27E47">
          <w:rPr>
            <w:sz w:val="20"/>
            <w:szCs w:val="20"/>
            <w:lang w:val="en-US"/>
          </w:rPr>
          <w:t>http://qsp.su/tools/onlinehelp/about_license_gpl_russian.html</w:t>
        </w:r>
      </w:hyperlink>
    </w:p>
    <w:p w:rsidR="00AB37CB" w:rsidRPr="00D27E47" w:rsidRDefault="00AB37CB" w:rsidP="00AB37CB">
      <w:pPr>
        <w:spacing w:before="0" w:beforeAutospacing="0" w:after="0" w:afterAutospacing="0"/>
        <w:ind w:firstLine="709"/>
        <w:rPr>
          <w:sz w:val="20"/>
          <w:szCs w:val="20"/>
        </w:rPr>
      </w:pPr>
      <w:r w:rsidRPr="00D27E47">
        <w:rPr>
          <w:sz w:val="20"/>
          <w:szCs w:val="20"/>
        </w:rPr>
        <w:t xml:space="preserve">ПО «Блокнот» - стандартное приложение операционной системы (MS </w:t>
      </w:r>
      <w:proofErr w:type="spellStart"/>
      <w:r w:rsidRPr="00D27E47">
        <w:rPr>
          <w:sz w:val="20"/>
          <w:szCs w:val="20"/>
        </w:rPr>
        <w:t>Windows</w:t>
      </w:r>
      <w:proofErr w:type="spellEnd"/>
      <w:r w:rsidRPr="00D27E47">
        <w:rPr>
          <w:sz w:val="20"/>
          <w:szCs w:val="20"/>
        </w:rPr>
        <w:t xml:space="preserve">, </w:t>
      </w:r>
      <w:proofErr w:type="spellStart"/>
      <w:r w:rsidRPr="00D27E47">
        <w:rPr>
          <w:sz w:val="20"/>
          <w:szCs w:val="20"/>
        </w:rPr>
        <w:t>Android</w:t>
      </w:r>
      <w:proofErr w:type="spellEnd"/>
      <w:r w:rsidRPr="00D27E47">
        <w:rPr>
          <w:sz w:val="20"/>
          <w:szCs w:val="20"/>
        </w:rPr>
        <w:t xml:space="preserve"> и т.д.), </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предназначенное для работы с текстами;  </w:t>
      </w:r>
    </w:p>
    <w:p w:rsidR="00AB37CB" w:rsidRPr="00D27E47" w:rsidRDefault="00AB37CB" w:rsidP="00AB37C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27E47">
        <w:rPr>
          <w:i/>
          <w:sz w:val="20"/>
          <w:szCs w:val="20"/>
        </w:rPr>
        <w:t>Современные профессиональные базы данных:</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Электронные каталоги и базы данных </w:t>
      </w:r>
      <w:hyperlink r:id="rId14" w:history="1">
        <w:r w:rsidRPr="00D27E47">
          <w:rPr>
            <w:rStyle w:val="af1"/>
            <w:sz w:val="20"/>
            <w:szCs w:val="20"/>
          </w:rPr>
          <w:t>https://catalog.unatlib.org.ru/</w:t>
        </w:r>
      </w:hyperlink>
    </w:p>
    <w:p w:rsidR="00AB37CB" w:rsidRPr="00D27E47" w:rsidRDefault="00AB37CB" w:rsidP="00AB37CB">
      <w:pPr>
        <w:spacing w:before="0" w:beforeAutospacing="0" w:after="0" w:afterAutospacing="0"/>
        <w:ind w:firstLine="709"/>
        <w:rPr>
          <w:sz w:val="20"/>
          <w:szCs w:val="20"/>
        </w:rPr>
      </w:pPr>
      <w:proofErr w:type="spellStart"/>
      <w:r w:rsidRPr="00D27E47">
        <w:rPr>
          <w:sz w:val="20"/>
          <w:szCs w:val="20"/>
        </w:rPr>
        <w:t>Инфоурок</w:t>
      </w:r>
      <w:proofErr w:type="spellEnd"/>
      <w:r w:rsidRPr="00D27E47">
        <w:rPr>
          <w:sz w:val="20"/>
          <w:szCs w:val="20"/>
        </w:rPr>
        <w:t xml:space="preserve">. Ведущий образовательный портал </w:t>
      </w:r>
      <w:hyperlink r:id="rId15" w:history="1">
        <w:r w:rsidRPr="00D27E47">
          <w:rPr>
            <w:rStyle w:val="af1"/>
            <w:sz w:val="20"/>
            <w:szCs w:val="20"/>
          </w:rPr>
          <w:t>https://infourok.ru/metodicheskie-rekomendacii-organizaciya-volonterskoy-deyatelnosti-2376356.html</w:t>
        </w:r>
      </w:hyperlink>
    </w:p>
    <w:p w:rsidR="00AB37CB" w:rsidRPr="00D27E47" w:rsidRDefault="00AB37CB" w:rsidP="00AB37CB">
      <w:pPr>
        <w:spacing w:before="0" w:beforeAutospacing="0" w:after="0" w:afterAutospacing="0"/>
        <w:ind w:firstLine="709"/>
        <w:rPr>
          <w:sz w:val="20"/>
          <w:szCs w:val="20"/>
        </w:rPr>
      </w:pPr>
      <w:r w:rsidRPr="00D27E47">
        <w:rPr>
          <w:sz w:val="20"/>
          <w:szCs w:val="20"/>
        </w:rPr>
        <w:t xml:space="preserve">Научная электронная библиотека. </w:t>
      </w:r>
      <w:hyperlink r:id="rId16" w:history="1">
        <w:r w:rsidRPr="00D27E47">
          <w:rPr>
            <w:sz w:val="20"/>
            <w:szCs w:val="20"/>
          </w:rPr>
          <w:t>http://elibrary.ru</w:t>
        </w:r>
      </w:hyperlink>
    </w:p>
    <w:p w:rsidR="00AB37CB" w:rsidRPr="00D27E47" w:rsidRDefault="00AB37CB" w:rsidP="00296E4C">
      <w:pPr>
        <w:spacing w:before="0" w:beforeAutospacing="0" w:after="0" w:afterAutospacing="0"/>
        <w:ind w:firstLine="709"/>
        <w:rPr>
          <w:sz w:val="20"/>
          <w:szCs w:val="20"/>
        </w:rPr>
      </w:pPr>
      <w:r w:rsidRPr="00D27E47">
        <w:rPr>
          <w:sz w:val="20"/>
          <w:szCs w:val="20"/>
        </w:rPr>
        <w:t xml:space="preserve">Электронно-библиотечная система </w:t>
      </w:r>
      <w:proofErr w:type="spellStart"/>
      <w:r w:rsidRPr="00D27E47">
        <w:rPr>
          <w:sz w:val="20"/>
          <w:szCs w:val="20"/>
        </w:rPr>
        <w:t>IPRbooks</w:t>
      </w:r>
      <w:proofErr w:type="spellEnd"/>
      <w:r w:rsidRPr="00D27E47">
        <w:rPr>
          <w:sz w:val="20"/>
          <w:szCs w:val="20"/>
        </w:rPr>
        <w:t xml:space="preserve"> (ЭБС </w:t>
      </w:r>
      <w:proofErr w:type="spellStart"/>
      <w:r w:rsidRPr="00D27E47">
        <w:rPr>
          <w:sz w:val="20"/>
          <w:szCs w:val="20"/>
        </w:rPr>
        <w:t>IPRbooks</w:t>
      </w:r>
      <w:proofErr w:type="spellEnd"/>
      <w:r w:rsidRPr="00D27E47">
        <w:rPr>
          <w:sz w:val="20"/>
          <w:szCs w:val="20"/>
        </w:rPr>
        <w:t>) –электронная библиотека по всем отраслям знаний</w:t>
      </w:r>
      <w:r w:rsidR="00296E4C">
        <w:rPr>
          <w:sz w:val="20"/>
          <w:szCs w:val="20"/>
        </w:rPr>
        <w:t xml:space="preserve"> </w:t>
      </w:r>
      <w:r w:rsidRPr="00D27E47">
        <w:rPr>
          <w:sz w:val="20"/>
          <w:szCs w:val="20"/>
        </w:rPr>
        <w:t>http://www.iprbookshop.ru</w:t>
      </w:r>
    </w:p>
    <w:p w:rsidR="00B7795B" w:rsidRPr="00D52134" w:rsidRDefault="00B7795B" w:rsidP="00B779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lastRenderedPageBreak/>
        <w:t>Информационно-справочные системы:</w:t>
      </w:r>
    </w:p>
    <w:p w:rsidR="00B7795B" w:rsidRPr="0048691E" w:rsidRDefault="00B7795B" w:rsidP="00B7795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7795B" w:rsidRPr="00D52134" w:rsidRDefault="00B7795B" w:rsidP="00B7795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AB37CB" w:rsidRDefault="00AB37CB" w:rsidP="00AB37CB">
      <w:pPr>
        <w:tabs>
          <w:tab w:val="left" w:pos="900"/>
          <w:tab w:val="left" w:pos="1080"/>
        </w:tabs>
        <w:spacing w:before="0" w:beforeAutospacing="0" w:after="0" w:afterAutospacing="0"/>
        <w:ind w:firstLine="709"/>
        <w:jc w:val="both"/>
        <w:rPr>
          <w:sz w:val="20"/>
          <w:szCs w:val="20"/>
        </w:rPr>
      </w:pPr>
    </w:p>
    <w:p w:rsidR="00841522" w:rsidRPr="000417C1" w:rsidRDefault="00841522" w:rsidP="00AB37CB"/>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11A22DF"/>
    <w:multiLevelType w:val="multilevel"/>
    <w:tmpl w:val="211A22D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212E1BD4"/>
    <w:multiLevelType w:val="multilevel"/>
    <w:tmpl w:val="212E1BD4"/>
    <w:lvl w:ilvl="0">
      <w:start w:val="1"/>
      <w:numFmt w:val="decimal"/>
      <w:lvlText w:val="%1."/>
      <w:lvlJc w:val="left"/>
      <w:pPr>
        <w:tabs>
          <w:tab w:val="num" w:pos="1748"/>
        </w:tabs>
        <w:ind w:left="1748" w:hanging="360"/>
      </w:pPr>
    </w:lvl>
    <w:lvl w:ilvl="1">
      <w:start w:val="1"/>
      <w:numFmt w:val="lowerLetter"/>
      <w:lvlText w:val="%2."/>
      <w:lvlJc w:val="left"/>
      <w:pPr>
        <w:tabs>
          <w:tab w:val="num" w:pos="2120"/>
        </w:tabs>
        <w:ind w:left="2120" w:hanging="360"/>
      </w:pPr>
    </w:lvl>
    <w:lvl w:ilvl="2">
      <w:start w:val="1"/>
      <w:numFmt w:val="lowerRoman"/>
      <w:lvlText w:val="%3."/>
      <w:lvlJc w:val="right"/>
      <w:pPr>
        <w:tabs>
          <w:tab w:val="num" w:pos="2840"/>
        </w:tabs>
        <w:ind w:left="2840" w:hanging="180"/>
      </w:pPr>
    </w:lvl>
    <w:lvl w:ilvl="3">
      <w:start w:val="1"/>
      <w:numFmt w:val="decimal"/>
      <w:lvlText w:val="%4."/>
      <w:lvlJc w:val="left"/>
      <w:pPr>
        <w:tabs>
          <w:tab w:val="num" w:pos="3560"/>
        </w:tabs>
        <w:ind w:left="3560" w:hanging="360"/>
      </w:pPr>
    </w:lvl>
    <w:lvl w:ilvl="4">
      <w:start w:val="1"/>
      <w:numFmt w:val="lowerLetter"/>
      <w:lvlText w:val="%5."/>
      <w:lvlJc w:val="left"/>
      <w:pPr>
        <w:tabs>
          <w:tab w:val="num" w:pos="4280"/>
        </w:tabs>
        <w:ind w:left="4280" w:hanging="360"/>
      </w:pPr>
    </w:lvl>
    <w:lvl w:ilvl="5">
      <w:start w:val="1"/>
      <w:numFmt w:val="lowerRoman"/>
      <w:lvlText w:val="%6."/>
      <w:lvlJc w:val="right"/>
      <w:pPr>
        <w:tabs>
          <w:tab w:val="num" w:pos="5000"/>
        </w:tabs>
        <w:ind w:left="5000" w:hanging="180"/>
      </w:pPr>
    </w:lvl>
    <w:lvl w:ilvl="6">
      <w:start w:val="1"/>
      <w:numFmt w:val="decimal"/>
      <w:lvlText w:val="%7."/>
      <w:lvlJc w:val="left"/>
      <w:pPr>
        <w:tabs>
          <w:tab w:val="num" w:pos="5720"/>
        </w:tabs>
        <w:ind w:left="5720" w:hanging="360"/>
      </w:pPr>
    </w:lvl>
    <w:lvl w:ilvl="7">
      <w:start w:val="1"/>
      <w:numFmt w:val="lowerLetter"/>
      <w:lvlText w:val="%8."/>
      <w:lvlJc w:val="left"/>
      <w:pPr>
        <w:tabs>
          <w:tab w:val="num" w:pos="6440"/>
        </w:tabs>
        <w:ind w:left="6440" w:hanging="360"/>
      </w:pPr>
    </w:lvl>
    <w:lvl w:ilvl="8">
      <w:start w:val="1"/>
      <w:numFmt w:val="lowerRoman"/>
      <w:lvlText w:val="%9."/>
      <w:lvlJc w:val="right"/>
      <w:pPr>
        <w:tabs>
          <w:tab w:val="num" w:pos="7160"/>
        </w:tabs>
        <w:ind w:left="7160" w:hanging="180"/>
      </w:p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DF41D8E"/>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FF46D57"/>
    <w:multiLevelType w:val="hybridMultilevel"/>
    <w:tmpl w:val="C10452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815EF0"/>
    <w:multiLevelType w:val="multilevel"/>
    <w:tmpl w:val="38815EF0"/>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7EF3651"/>
    <w:multiLevelType w:val="multilevel"/>
    <w:tmpl w:val="57EF3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1" w15:restartNumberingAfterBreak="0">
    <w:nsid w:val="69385B16"/>
    <w:multiLevelType w:val="multilevel"/>
    <w:tmpl w:val="69385B16"/>
    <w:lvl w:ilvl="0">
      <w:start w:val="1"/>
      <w:numFmt w:val="decimal"/>
      <w:lvlText w:val="%1."/>
      <w:lvlJc w:val="left"/>
      <w:pPr>
        <w:tabs>
          <w:tab w:val="num" w:pos="1620"/>
        </w:tabs>
        <w:ind w:left="1620" w:hanging="360"/>
      </w:pPr>
      <w:rPr>
        <w:b w:val="0"/>
      </w:rPr>
    </w:lvl>
    <w:lvl w:ilvl="1">
      <w:start w:val="1"/>
      <w:numFmt w:val="lowerLetter"/>
      <w:lvlText w:val="%2."/>
      <w:lvlJc w:val="left"/>
      <w:pPr>
        <w:tabs>
          <w:tab w:val="num" w:pos="1992"/>
        </w:tabs>
        <w:ind w:left="1992" w:hanging="360"/>
      </w:pPr>
    </w:lvl>
    <w:lvl w:ilvl="2">
      <w:start w:val="1"/>
      <w:numFmt w:val="lowerRoman"/>
      <w:lvlText w:val="%3."/>
      <w:lvlJc w:val="right"/>
      <w:pPr>
        <w:tabs>
          <w:tab w:val="num" w:pos="2712"/>
        </w:tabs>
        <w:ind w:left="2712" w:hanging="180"/>
      </w:pPr>
    </w:lvl>
    <w:lvl w:ilvl="3">
      <w:start w:val="1"/>
      <w:numFmt w:val="decimal"/>
      <w:lvlText w:val="%4."/>
      <w:lvlJc w:val="left"/>
      <w:pPr>
        <w:tabs>
          <w:tab w:val="num" w:pos="3432"/>
        </w:tabs>
        <w:ind w:left="3432" w:hanging="360"/>
      </w:pPr>
    </w:lvl>
    <w:lvl w:ilvl="4">
      <w:start w:val="1"/>
      <w:numFmt w:val="lowerLetter"/>
      <w:lvlText w:val="%5."/>
      <w:lvlJc w:val="left"/>
      <w:pPr>
        <w:tabs>
          <w:tab w:val="num" w:pos="4152"/>
        </w:tabs>
        <w:ind w:left="4152" w:hanging="360"/>
      </w:pPr>
    </w:lvl>
    <w:lvl w:ilvl="5">
      <w:start w:val="1"/>
      <w:numFmt w:val="lowerRoman"/>
      <w:lvlText w:val="%6."/>
      <w:lvlJc w:val="right"/>
      <w:pPr>
        <w:tabs>
          <w:tab w:val="num" w:pos="4872"/>
        </w:tabs>
        <w:ind w:left="4872" w:hanging="180"/>
      </w:pPr>
    </w:lvl>
    <w:lvl w:ilvl="6">
      <w:start w:val="1"/>
      <w:numFmt w:val="decimal"/>
      <w:lvlText w:val="%7."/>
      <w:lvlJc w:val="left"/>
      <w:pPr>
        <w:tabs>
          <w:tab w:val="num" w:pos="5592"/>
        </w:tabs>
        <w:ind w:left="5592" w:hanging="360"/>
      </w:pPr>
    </w:lvl>
    <w:lvl w:ilvl="7">
      <w:start w:val="1"/>
      <w:numFmt w:val="lowerLetter"/>
      <w:lvlText w:val="%8."/>
      <w:lvlJc w:val="left"/>
      <w:pPr>
        <w:tabs>
          <w:tab w:val="num" w:pos="6312"/>
        </w:tabs>
        <w:ind w:left="6312" w:hanging="360"/>
      </w:pPr>
    </w:lvl>
    <w:lvl w:ilvl="8">
      <w:start w:val="1"/>
      <w:numFmt w:val="lowerRoman"/>
      <w:lvlText w:val="%9."/>
      <w:lvlJc w:val="right"/>
      <w:pPr>
        <w:tabs>
          <w:tab w:val="num" w:pos="7032"/>
        </w:tabs>
        <w:ind w:left="7032" w:hanging="180"/>
      </w:pPr>
    </w:lvl>
  </w:abstractNum>
  <w:abstractNum w:abstractNumId="6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4" w15:restartNumberingAfterBreak="0">
    <w:nsid w:val="70571B5B"/>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7" w15:restartNumberingAfterBreak="0">
    <w:nsid w:val="734D113E"/>
    <w:multiLevelType w:val="multilevel"/>
    <w:tmpl w:val="734D113E"/>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8" w15:restartNumberingAfterBreak="0">
    <w:nsid w:val="742D2A03"/>
    <w:multiLevelType w:val="hybridMultilevel"/>
    <w:tmpl w:val="E36C29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8202F1D"/>
    <w:multiLevelType w:val="multilevel"/>
    <w:tmpl w:val="78202F1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7"/>
  </w:num>
  <w:num w:numId="16">
    <w:abstractNumId w:val="35"/>
  </w:num>
  <w:num w:numId="17">
    <w:abstractNumId w:val="59"/>
  </w:num>
  <w:num w:numId="18">
    <w:abstractNumId w:val="65"/>
  </w:num>
  <w:num w:numId="19">
    <w:abstractNumId w:val="60"/>
  </w:num>
  <w:num w:numId="20">
    <w:abstractNumId w:val="9"/>
  </w:num>
  <w:num w:numId="21">
    <w:abstractNumId w:val="11"/>
  </w:num>
  <w:num w:numId="22">
    <w:abstractNumId w:val="14"/>
  </w:num>
  <w:num w:numId="23">
    <w:abstractNumId w:val="17"/>
  </w:num>
  <w:num w:numId="24">
    <w:abstractNumId w:val="21"/>
  </w:num>
  <w:num w:numId="25">
    <w:abstractNumId w:val="23"/>
  </w:num>
  <w:num w:numId="26">
    <w:abstractNumId w:val="33"/>
  </w:num>
  <w:num w:numId="27">
    <w:abstractNumId w:val="42"/>
  </w:num>
  <w:num w:numId="28">
    <w:abstractNumId w:val="43"/>
  </w:num>
  <w:num w:numId="29">
    <w:abstractNumId w:val="47"/>
  </w:num>
  <w:num w:numId="30">
    <w:abstractNumId w:val="48"/>
  </w:num>
  <w:num w:numId="31">
    <w:abstractNumId w:val="54"/>
  </w:num>
  <w:num w:numId="32">
    <w:abstractNumId w:val="56"/>
  </w:num>
  <w:num w:numId="33">
    <w:abstractNumId w:val="63"/>
  </w:num>
  <w:num w:numId="34">
    <w:abstractNumId w:val="66"/>
  </w:num>
  <w:num w:numId="35">
    <w:abstractNumId w:val="72"/>
  </w:num>
  <w:num w:numId="36">
    <w:abstractNumId w:val="73"/>
  </w:num>
  <w:num w:numId="37">
    <w:abstractNumId w:val="53"/>
  </w:num>
  <w:num w:numId="38">
    <w:abstractNumId w:val="46"/>
  </w:num>
  <w:num w:numId="39">
    <w:abstractNumId w:val="10"/>
  </w:num>
  <w:num w:numId="40">
    <w:abstractNumId w:val="8"/>
  </w:num>
  <w:num w:numId="41">
    <w:abstractNumId w:val="44"/>
  </w:num>
  <w:num w:numId="42">
    <w:abstractNumId w:val="34"/>
  </w:num>
  <w:num w:numId="43">
    <w:abstractNumId w:val="45"/>
  </w:num>
  <w:num w:numId="44">
    <w:abstractNumId w:val="41"/>
  </w:num>
  <w:num w:numId="45">
    <w:abstractNumId w:val="12"/>
  </w:num>
  <w:num w:numId="46">
    <w:abstractNumId w:val="24"/>
  </w:num>
  <w:num w:numId="47">
    <w:abstractNumId w:val="49"/>
  </w:num>
  <w:num w:numId="48">
    <w:abstractNumId w:val="13"/>
  </w:num>
  <w:num w:numId="49">
    <w:abstractNumId w:val="40"/>
  </w:num>
  <w:num w:numId="50">
    <w:abstractNumId w:val="37"/>
  </w:num>
  <w:num w:numId="51">
    <w:abstractNumId w:val="29"/>
  </w:num>
  <w:num w:numId="52">
    <w:abstractNumId w:val="30"/>
  </w:num>
  <w:num w:numId="53">
    <w:abstractNumId w:val="25"/>
  </w:num>
  <w:num w:numId="54">
    <w:abstractNumId w:val="50"/>
  </w:num>
  <w:num w:numId="55">
    <w:abstractNumId w:val="6"/>
  </w:num>
  <w:num w:numId="56">
    <w:abstractNumId w:val="16"/>
  </w:num>
  <w:num w:numId="57">
    <w:abstractNumId w:val="19"/>
  </w:num>
  <w:num w:numId="58">
    <w:abstractNumId w:val="20"/>
  </w:num>
  <w:num w:numId="59">
    <w:abstractNumId w:val="51"/>
  </w:num>
  <w:num w:numId="60">
    <w:abstractNumId w:val="58"/>
  </w:num>
  <w:num w:numId="61">
    <w:abstractNumId w:val="71"/>
  </w:num>
  <w:num w:numId="62">
    <w:abstractNumId w:val="38"/>
  </w:num>
  <w:num w:numId="63">
    <w:abstractNumId w:val="39"/>
  </w:num>
  <w:num w:numId="64">
    <w:abstractNumId w:val="36"/>
  </w:num>
  <w:num w:numId="65">
    <w:abstractNumId w:val="18"/>
    <w:lvlOverride w:ilvl="0">
      <w:startOverride w:val="1"/>
    </w:lvlOverride>
  </w:num>
  <w:num w:numId="66">
    <w:abstractNumId w:val="55"/>
  </w:num>
  <w:num w:numId="67">
    <w:abstractNumId w:val="67"/>
  </w:num>
  <w:num w:numId="68">
    <w:abstractNumId w:val="27"/>
  </w:num>
  <w:num w:numId="69">
    <w:abstractNumId w:val="61"/>
  </w:num>
  <w:num w:numId="70">
    <w:abstractNumId w:val="26"/>
  </w:num>
  <w:num w:numId="71">
    <w:abstractNumId w:val="70"/>
  </w:num>
  <w:num w:numId="72">
    <w:abstractNumId w:val="31"/>
  </w:num>
  <w:num w:numId="73">
    <w:abstractNumId w:val="64"/>
  </w:num>
  <w:num w:numId="74">
    <w:abstractNumId w:val="68"/>
  </w:num>
  <w:num w:numId="75">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7FC3"/>
    <w:rsid w:val="00080253"/>
    <w:rsid w:val="000C115C"/>
    <w:rsid w:val="00123C63"/>
    <w:rsid w:val="00133728"/>
    <w:rsid w:val="00165C42"/>
    <w:rsid w:val="001E775D"/>
    <w:rsid w:val="001F5317"/>
    <w:rsid w:val="002466FE"/>
    <w:rsid w:val="002541B5"/>
    <w:rsid w:val="0026235D"/>
    <w:rsid w:val="002908BA"/>
    <w:rsid w:val="00296E4C"/>
    <w:rsid w:val="00297BC5"/>
    <w:rsid w:val="002B793F"/>
    <w:rsid w:val="002E660F"/>
    <w:rsid w:val="003614F2"/>
    <w:rsid w:val="00404140"/>
    <w:rsid w:val="00412165"/>
    <w:rsid w:val="0043448A"/>
    <w:rsid w:val="00435998"/>
    <w:rsid w:val="00453DE3"/>
    <w:rsid w:val="004C5D7C"/>
    <w:rsid w:val="004E4FF8"/>
    <w:rsid w:val="005101C0"/>
    <w:rsid w:val="00510648"/>
    <w:rsid w:val="00524D74"/>
    <w:rsid w:val="005260DA"/>
    <w:rsid w:val="0061043F"/>
    <w:rsid w:val="0066141A"/>
    <w:rsid w:val="006723A9"/>
    <w:rsid w:val="00674063"/>
    <w:rsid w:val="00702859"/>
    <w:rsid w:val="00746662"/>
    <w:rsid w:val="007663B6"/>
    <w:rsid w:val="007A59F3"/>
    <w:rsid w:val="007E35B3"/>
    <w:rsid w:val="007F1255"/>
    <w:rsid w:val="00827901"/>
    <w:rsid w:val="00841522"/>
    <w:rsid w:val="00851BE6"/>
    <w:rsid w:val="00857814"/>
    <w:rsid w:val="00860462"/>
    <w:rsid w:val="008C5BB4"/>
    <w:rsid w:val="008C72C3"/>
    <w:rsid w:val="00923FFC"/>
    <w:rsid w:val="00942F6F"/>
    <w:rsid w:val="00970959"/>
    <w:rsid w:val="00986055"/>
    <w:rsid w:val="00986B14"/>
    <w:rsid w:val="009E4664"/>
    <w:rsid w:val="00A37989"/>
    <w:rsid w:val="00A62B06"/>
    <w:rsid w:val="00A76440"/>
    <w:rsid w:val="00AB288A"/>
    <w:rsid w:val="00AB37CB"/>
    <w:rsid w:val="00B17798"/>
    <w:rsid w:val="00B7795B"/>
    <w:rsid w:val="00B811EE"/>
    <w:rsid w:val="00BA2CC5"/>
    <w:rsid w:val="00BC75CD"/>
    <w:rsid w:val="00C14154"/>
    <w:rsid w:val="00C65BB4"/>
    <w:rsid w:val="00C70737"/>
    <w:rsid w:val="00C97C04"/>
    <w:rsid w:val="00CA6F83"/>
    <w:rsid w:val="00CB27EC"/>
    <w:rsid w:val="00CB468F"/>
    <w:rsid w:val="00CB6A3E"/>
    <w:rsid w:val="00D02ACF"/>
    <w:rsid w:val="00D04E1F"/>
    <w:rsid w:val="00DC01BD"/>
    <w:rsid w:val="00E065D5"/>
    <w:rsid w:val="00E21BAD"/>
    <w:rsid w:val="00E439CE"/>
    <w:rsid w:val="00E70D4B"/>
    <w:rsid w:val="00E771D6"/>
    <w:rsid w:val="00F231D8"/>
    <w:rsid w:val="00F25FD5"/>
    <w:rsid w:val="00F3023E"/>
    <w:rsid w:val="00F34B89"/>
    <w:rsid w:val="00F56F43"/>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49BE6"/>
  <w15:docId w15:val="{45541722-77B4-4EEA-87BF-54CE6930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cs.ru/" TargetMode="External"/><Relationship Id="rId13" Type="http://schemas.openxmlformats.org/officeDocument/2006/relationships/hyperlink" Target="http://www.infolex.narod.ru/gpl_gnu/gplrus.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vcrf.ru" TargetMode="External"/><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s://www.iprbookshop.ru/63025.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infourok.ru/metodicheskie-rekomendacii-organizaciya-volonterskoy-deyatelnosti-2376356.html"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catalog.unatlib.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5268</Words>
  <Characters>30029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2023-04-21T19:26:00Z</dcterms:created>
  <dcterms:modified xsi:type="dcterms:W3CDTF">2023-04-24T14:27:00Z</dcterms:modified>
</cp:coreProperties>
</file>